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46E2AC" w14:textId="674413BF" w:rsidR="002C6619" w:rsidRDefault="002C6619" w:rsidP="002C6619">
      <w:pPr>
        <w:spacing w:line="278" w:lineRule="auto"/>
        <w:rPr>
          <w:rFonts w:ascii="Arial" w:eastAsia="MS Mincho" w:hAnsi="Arial" w:cs="Arial"/>
          <w:bCs/>
          <w:color w:val="00314E"/>
          <w:sz w:val="40"/>
          <w:szCs w:val="32"/>
        </w:rPr>
      </w:pPr>
      <w:bookmarkStart w:id="0" w:name="_Toc71037050"/>
      <w:bookmarkStart w:id="1" w:name="_Toc99717060"/>
      <w:bookmarkStart w:id="2" w:name="_Toc177021993"/>
      <w:bookmarkStart w:id="3" w:name="_Toc419285415"/>
      <w:bookmarkStart w:id="4" w:name="_Toc421086911"/>
      <w:bookmarkStart w:id="5" w:name="_Toc421100634"/>
      <w:bookmarkStart w:id="6" w:name="_Toc415556266"/>
      <w:r>
        <w:rPr>
          <w:noProof/>
        </w:rPr>
        <mc:AlternateContent>
          <mc:Choice Requires="wps">
            <w:drawing>
              <wp:anchor distT="45720" distB="45720" distL="114300" distR="114300" simplePos="0" relativeHeight="251661312" behindDoc="0" locked="0" layoutInCell="1" allowOverlap="1" wp14:anchorId="39B66579" wp14:editId="12540B8D">
                <wp:simplePos x="0" y="0"/>
                <wp:positionH relativeFrom="margin">
                  <wp:posOffset>77943</wp:posOffset>
                </wp:positionH>
                <wp:positionV relativeFrom="paragraph">
                  <wp:posOffset>5730240</wp:posOffset>
                </wp:positionV>
                <wp:extent cx="5486400" cy="1404620"/>
                <wp:effectExtent l="0" t="0" r="19050" b="2032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404620"/>
                        </a:xfrm>
                        <a:prstGeom prst="rect">
                          <a:avLst/>
                        </a:prstGeom>
                        <a:solidFill>
                          <a:srgbClr val="FFFFFF"/>
                        </a:solidFill>
                        <a:ln w="9525">
                          <a:solidFill>
                            <a:srgbClr val="000000"/>
                          </a:solidFill>
                          <a:miter lim="800000"/>
                          <a:headEnd/>
                          <a:tailEnd/>
                        </a:ln>
                      </wps:spPr>
                      <wps:txbx>
                        <w:txbxContent>
                          <w:p w14:paraId="0931A853" w14:textId="76FE8C0A" w:rsidR="002C6619" w:rsidRDefault="002C6619">
                            <w:r>
                              <w:t xml:space="preserve">De inhoud van dit document mag enkel worden gebruikt ten einde een Inschrijving te realiseren voor de Europese Openbare Aanbesteding Uitrukkleding 2024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9B66579" id="_x0000_t202" coordsize="21600,21600" o:spt="202" path="m,l,21600r21600,l21600,xe">
                <v:stroke joinstyle="miter"/>
                <v:path gradientshapeok="t" o:connecttype="rect"/>
              </v:shapetype>
              <v:shape id="Tekstvak 2" o:spid="_x0000_s1026" type="#_x0000_t202" style="position:absolute;margin-left:6.15pt;margin-top:451.2pt;width:6in;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">
                <v:textbox style="mso-fit-shape-to-text:t">
                  <w:txbxContent>
                    <w:p w14:paraId="0931A853" w14:textId="76FE8C0A" w:rsidR="002C6619" w:rsidRDefault="002C6619">
                      <w:r>
                        <w:t xml:space="preserve">De inhoud van dit document mag enkel worden gebruikt ten einde een Inschrijving te realiseren voor de Europese Openbare Aanbesteding Uitrukkleding 2024 </w:t>
                      </w:r>
                    </w:p>
                  </w:txbxContent>
                </v:textbox>
                <w10:wrap type="square" anchorx="margin"/>
              </v:shape>
            </w:pict>
          </mc:Fallback>
        </mc:AlternateContent>
      </w:r>
      <w:r>
        <w:rPr>
          <w:noProof/>
        </w:rPr>
        <mc:AlternateContent>
          <mc:Choice Requires="wps">
            <w:drawing>
              <wp:anchor distT="0" distB="0" distL="114300" distR="114300" simplePos="0" relativeHeight="251659264" behindDoc="0" locked="0" layoutInCell="1" allowOverlap="1" wp14:anchorId="3DF22C1A" wp14:editId="0B50378C">
                <wp:simplePos x="0" y="0"/>
                <wp:positionH relativeFrom="margin">
                  <wp:align>left</wp:align>
                </wp:positionH>
                <wp:positionV relativeFrom="page">
                  <wp:posOffset>4444720</wp:posOffset>
                </wp:positionV>
                <wp:extent cx="5140800" cy="939600"/>
                <wp:effectExtent l="0" t="0" r="3175" b="0"/>
                <wp:wrapSquare wrapText="bothSides"/>
                <wp:docPr id="470" name="Tekstvak 470"/>
                <wp:cNvGraphicFramePr/>
                <a:graphic xmlns:a="http://schemas.openxmlformats.org/drawingml/2006/main">
                  <a:graphicData uri="http://schemas.microsoft.com/office/word/2010/wordprocessingShape">
                    <wps:wsp>
                      <wps:cNvSpPr txBox="1"/>
                      <wps:spPr>
                        <a:xfrm>
                          <a:off x="0" y="0"/>
                          <a:ext cx="5140800" cy="939600"/>
                        </a:xfrm>
                        <a:prstGeom prst="rect">
                          <a:avLst/>
                        </a:prstGeom>
                        <a:ln>
                          <a:noFill/>
                        </a:ln>
                      </wps:spPr>
                      <wps:style>
                        <a:lnRef idx="2">
                          <a:schemeClr val="dk1"/>
                        </a:lnRef>
                        <a:fillRef idx="1">
                          <a:schemeClr val="lt1"/>
                        </a:fillRef>
                        <a:effectRef idx="0">
                          <a:schemeClr val="dk1"/>
                        </a:effectRef>
                        <a:fontRef idx="minor">
                          <a:schemeClr val="dk1"/>
                        </a:fontRef>
                      </wps:style>
                      <wps:txbx>
                        <w:txbxContent>
                          <w:sdt>
                            <w:sdtPr>
                              <w:alias w:val="Titel"/>
                              <w:tag w:val=""/>
                              <w:id w:val="-1128015229"/>
                              <w:placeholder>
                                <w:docPart w:val="4528C4D1953746FB8729E5AA3644FAB5"/>
                              </w:placeholder>
                              <w:dataBinding w:prefixMappings="xmlns:ns0='http://purl.org/dc/elements/1.1/' xmlns:ns1='http://schemas.openxmlformats.org/package/2006/metadata/core-properties' " w:xpath="/ns1:coreProperties[1]/ns0:title[1]" w:storeItemID="{6C3C8BC8-F283-45AE-878A-BAB7291924A1}"/>
                              <w:text/>
                            </w:sdtPr>
                            <w:sdtContent>
                              <w:p w14:paraId="0F894D18" w14:textId="133A2176" w:rsidR="002C6619" w:rsidRPr="007C67D7" w:rsidRDefault="002C6619" w:rsidP="002C6619">
                                <w:pPr>
                                  <w:pStyle w:val="Titel"/>
                                </w:pPr>
                                <w:r>
                                  <w:t xml:space="preserve">Bijlagen EUOA Uitrukkleding 2024 </w:t>
                                </w:r>
                              </w:p>
                            </w:sdtContent>
                          </w:sdt>
                          <w:sdt>
                            <w:sdtPr>
                              <w:alias w:val="Onderwerp"/>
                              <w:tag w:val=""/>
                              <w:id w:val="1633753886"/>
                              <w:placeholder>
                                <w:docPart w:val="5F065F8BB46B476AAD49DAC892C4795E"/>
                              </w:placeholder>
                              <w:dataBinding w:prefixMappings="xmlns:ns0='http://purl.org/dc/elements/1.1/' xmlns:ns1='http://schemas.openxmlformats.org/package/2006/metadata/core-properties' " w:xpath="/ns1:coreProperties[1]/ns0:subject[1]" w:storeItemID="{6C3C8BC8-F283-45AE-878A-BAB7291924A1}"/>
                              <w:text/>
                            </w:sdtPr>
                            <w:sdtContent>
                              <w:p w14:paraId="215F536F" w14:textId="6560FCD8" w:rsidR="002C6619" w:rsidRDefault="002C6619" w:rsidP="002C6619">
                                <w:pPr>
                                  <w:pStyle w:val="Ondertitel"/>
                                </w:pPr>
                                <w:r>
                                  <w:t>Bewerkbare variant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DF22C1A" id="Tekstvak 470" o:spid="_x0000_s1027" type="#_x0000_t202" style="position:absolute;margin-left:0;margin-top:350pt;width:404.8pt;height:74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" fillcolor="white [3201]" stroked="f" strokeweight="1pt">
                <v:textbox>
                  <w:txbxContent>
                    <w:sdt>
                      <w:sdtPr>
                        <w:alias w:val="Titel"/>
                        <w:tag w:val=""/>
                        <w:id w:val="-1128015229"/>
                        <w:placeholder>
                          <w:docPart w:val="4528C4D1953746FB8729E5AA3644FAB5"/>
                        </w:placeholder>
                        <w:dataBinding w:prefixMappings="xmlns:ns0='http://purl.org/dc/elements/1.1/' xmlns:ns1='http://schemas.openxmlformats.org/package/2006/metadata/core-properties' " w:xpath="/ns1:coreProperties[1]/ns0:title[1]" w:storeItemID="{6C3C8BC8-F283-45AE-878A-BAB7291924A1}"/>
                        <w:text/>
                      </w:sdtPr>
                      <w:sdtContent>
                        <w:p w14:paraId="0F894D18" w14:textId="133A2176" w:rsidR="002C6619" w:rsidRPr="007C67D7" w:rsidRDefault="002C6619" w:rsidP="002C6619">
                          <w:pPr>
                            <w:pStyle w:val="Titel"/>
                          </w:pPr>
                          <w:r>
                            <w:t xml:space="preserve">Bijlagen EUOA Uitrukkleding 2024 </w:t>
                          </w:r>
                        </w:p>
                      </w:sdtContent>
                    </w:sdt>
                    <w:sdt>
                      <w:sdtPr>
                        <w:alias w:val="Onderwerp"/>
                        <w:tag w:val=""/>
                        <w:id w:val="1633753886"/>
                        <w:placeholder>
                          <w:docPart w:val="5F065F8BB46B476AAD49DAC892C4795E"/>
                        </w:placeholder>
                        <w:dataBinding w:prefixMappings="xmlns:ns0='http://purl.org/dc/elements/1.1/' xmlns:ns1='http://schemas.openxmlformats.org/package/2006/metadata/core-properties' " w:xpath="/ns1:coreProperties[1]/ns0:subject[1]" w:storeItemID="{6C3C8BC8-F283-45AE-878A-BAB7291924A1}"/>
                        <w:text/>
                      </w:sdtPr>
                      <w:sdtContent>
                        <w:p w14:paraId="215F536F" w14:textId="6560FCD8" w:rsidR="002C6619" w:rsidRDefault="002C6619" w:rsidP="002C6619">
                          <w:pPr>
                            <w:pStyle w:val="Ondertitel"/>
                          </w:pPr>
                          <w:r>
                            <w:t>Bewerkbare variant</w:t>
                          </w:r>
                        </w:p>
                      </w:sdtContent>
                    </w:sdt>
                  </w:txbxContent>
                </v:textbox>
                <w10:wrap type="square" anchorx="margin" anchory="page"/>
              </v:shape>
            </w:pict>
          </mc:Fallback>
        </mc:AlternateContent>
      </w:r>
      <w:r>
        <w:br w:type="page"/>
      </w:r>
    </w:p>
    <w:p w14:paraId="3A72A2B9" w14:textId="77777777" w:rsidR="002C6619" w:rsidRPr="003B7866" w:rsidRDefault="002C6619" w:rsidP="002C6619">
      <w:pPr>
        <w:pStyle w:val="KopBijlage"/>
      </w:pPr>
      <w:r w:rsidRPr="003B7866">
        <w:lastRenderedPageBreak/>
        <w:t>Checklist Inschrijving</w:t>
      </w:r>
      <w:bookmarkEnd w:id="0"/>
      <w:bookmarkEnd w:id="1"/>
      <w:bookmarkEnd w:id="2"/>
      <w:r w:rsidRPr="003B7866">
        <w:t xml:space="preserve"> </w:t>
      </w:r>
    </w:p>
    <w:p w14:paraId="5AD9680F" w14:textId="77777777" w:rsidR="002C6619" w:rsidRPr="003B7866" w:rsidRDefault="002C6619" w:rsidP="002C6619">
      <w:pPr>
        <w:suppressAutoHyphens/>
      </w:pPr>
    </w:p>
    <w:p w14:paraId="6179FB83" w14:textId="77777777" w:rsidR="002C6619" w:rsidRPr="003B7866" w:rsidRDefault="002C6619" w:rsidP="002C6619">
      <w:pPr>
        <w:suppressAutoHyphens/>
        <w:spacing w:line="276" w:lineRule="auto"/>
        <w:rPr>
          <w:rFonts w:cs="Arial"/>
        </w:rPr>
      </w:pPr>
      <w:r w:rsidRPr="003B7866">
        <w:rPr>
          <w:rFonts w:cs="Arial"/>
        </w:rPr>
        <w:t xml:space="preserve">In het eerste deel van de onderstaande tabel zijn alle documenten opgenomen, die door Inschrijver, op straffe van uitsluiting van de aanbestedingsprocedure, bij Inschrijving moeten worden ingediend. </w:t>
      </w:r>
    </w:p>
    <w:p w14:paraId="1FB2B84B" w14:textId="77777777" w:rsidR="002C6619" w:rsidRPr="003B7866" w:rsidRDefault="002C6619" w:rsidP="002C6619">
      <w:pPr>
        <w:suppressAutoHyphens/>
        <w:spacing w:line="276" w:lineRule="auto"/>
        <w:rPr>
          <w:rFonts w:cs="Arial"/>
        </w:rPr>
      </w:pPr>
    </w:p>
    <w:p w14:paraId="2654D7B6" w14:textId="77777777" w:rsidR="002C6619" w:rsidRPr="003B7866" w:rsidRDefault="002C6619" w:rsidP="002C6619">
      <w:pPr>
        <w:suppressAutoHyphens/>
        <w:spacing w:line="276" w:lineRule="auto"/>
        <w:rPr>
          <w:rFonts w:cs="Arial"/>
        </w:rPr>
      </w:pPr>
      <w:r w:rsidRPr="003B7866">
        <w:rPr>
          <w:rFonts w:cs="Arial"/>
        </w:rPr>
        <w:t xml:space="preserve">In het tweede deel van de tabel zijn alle documenten opgenomen, die door de Inschrijver aan wie de Aanbestedende Dienst voornemens is de Opdracht te gunnen binnen zeven kalenderdagen na een daartoe strekkend verzoek van de Aanbestedende Dienst moeten worden ingediend. </w:t>
      </w:r>
    </w:p>
    <w:p w14:paraId="1FE41904" w14:textId="77777777" w:rsidR="002C6619" w:rsidRPr="003B7866" w:rsidRDefault="002C6619" w:rsidP="002C6619">
      <w:pPr>
        <w:suppressAutoHyphens/>
        <w:spacing w:line="276" w:lineRule="auto"/>
        <w:rPr>
          <w:rFonts w:cs="Arial"/>
        </w:rPr>
      </w:pPr>
    </w:p>
    <w:tbl>
      <w:tblPr>
        <w:tblStyle w:val="Tabelraster2"/>
        <w:tblW w:w="8159" w:type="dxa"/>
        <w:tblLook w:val="04A0" w:firstRow="1" w:lastRow="0" w:firstColumn="1" w:lastColumn="0" w:noHBand="0" w:noVBand="1"/>
      </w:tblPr>
      <w:tblGrid>
        <w:gridCol w:w="426"/>
        <w:gridCol w:w="7733"/>
      </w:tblGrid>
      <w:tr w:rsidR="002C6619" w:rsidRPr="003B7866" w14:paraId="02BF57C5" w14:textId="77777777" w:rsidTr="000E3BFC">
        <w:trPr>
          <w:cnfStyle w:val="100000000000" w:firstRow="1" w:lastRow="0" w:firstColumn="0" w:lastColumn="0" w:oddVBand="0" w:evenVBand="0" w:oddHBand="0" w:evenHBand="0" w:firstRowFirstColumn="0" w:firstRowLastColumn="0" w:lastRowFirstColumn="0" w:lastRowLastColumn="0"/>
          <w:trHeight w:val="255"/>
        </w:trPr>
        <w:tc>
          <w:tcPr>
            <w:tcW w:w="8159" w:type="dxa"/>
            <w:gridSpan w:val="2"/>
            <w:hideMark/>
          </w:tcPr>
          <w:p w14:paraId="0CA07544" w14:textId="77777777" w:rsidR="002C6619" w:rsidRPr="003B7866" w:rsidRDefault="002C6619" w:rsidP="000E3BFC">
            <w:pPr>
              <w:suppressAutoHyphens/>
              <w:spacing w:line="240" w:lineRule="auto"/>
              <w:rPr>
                <w:rFonts w:cs="Arial"/>
              </w:rPr>
            </w:pPr>
            <w:r w:rsidRPr="003B7866">
              <w:rPr>
                <w:rFonts w:cs="Arial"/>
              </w:rPr>
              <w:t>Bij Inschrijving indienen:</w:t>
            </w:r>
          </w:p>
        </w:tc>
      </w:tr>
      <w:tr w:rsidR="002C6619" w:rsidRPr="003B7866" w14:paraId="29842834" w14:textId="77777777" w:rsidTr="000E3BFC">
        <w:trPr>
          <w:cnfStyle w:val="000000100000" w:firstRow="0" w:lastRow="0" w:firstColumn="0" w:lastColumn="0" w:oddVBand="0" w:evenVBand="0" w:oddHBand="1" w:evenHBand="0" w:firstRowFirstColumn="0" w:firstRowLastColumn="0" w:lastRowFirstColumn="0" w:lastRowLastColumn="0"/>
          <w:trHeight w:val="163"/>
        </w:trPr>
        <w:tc>
          <w:tcPr>
            <w:tcW w:w="426" w:type="dxa"/>
          </w:tcPr>
          <w:p w14:paraId="0196DE89" w14:textId="77777777" w:rsidR="002C6619" w:rsidRPr="003B7866" w:rsidRDefault="002C6619" w:rsidP="000E3BFC">
            <w:pPr>
              <w:suppressAutoHyphens/>
              <w:spacing w:line="240" w:lineRule="auto"/>
              <w:rPr>
                <w:rFonts w:cs="Arial"/>
                <w:color w:val="000000"/>
              </w:rPr>
            </w:pPr>
            <w:r w:rsidRPr="003B7866">
              <w:rPr>
                <w:rFonts w:cs="Arial"/>
                <w:color w:val="000000"/>
              </w:rPr>
              <w:t>1</w:t>
            </w:r>
          </w:p>
        </w:tc>
        <w:tc>
          <w:tcPr>
            <w:tcW w:w="7733" w:type="dxa"/>
          </w:tcPr>
          <w:p w14:paraId="13E3E991" w14:textId="77777777" w:rsidR="002C6619" w:rsidRPr="003B7866" w:rsidRDefault="002C6619" w:rsidP="000E3BFC">
            <w:pPr>
              <w:suppressAutoHyphens/>
              <w:spacing w:line="240" w:lineRule="auto"/>
              <w:rPr>
                <w:rFonts w:cs="Arial"/>
                <w:color w:val="000000"/>
              </w:rPr>
            </w:pPr>
            <w:r w:rsidRPr="003B7866">
              <w:rPr>
                <w:rFonts w:cs="Arial"/>
                <w:color w:val="000000"/>
              </w:rPr>
              <w:t>Uniform Europees Aanbestedingsdocument</w:t>
            </w:r>
          </w:p>
        </w:tc>
      </w:tr>
      <w:tr w:rsidR="002C6619" w:rsidRPr="003B7866" w14:paraId="1018F7B3" w14:textId="77777777" w:rsidTr="000E3BFC">
        <w:trPr>
          <w:cnfStyle w:val="000000010000" w:firstRow="0" w:lastRow="0" w:firstColumn="0" w:lastColumn="0" w:oddVBand="0" w:evenVBand="0" w:oddHBand="0" w:evenHBand="1" w:firstRowFirstColumn="0" w:firstRowLastColumn="0" w:lastRowFirstColumn="0" w:lastRowLastColumn="0"/>
          <w:trHeight w:val="199"/>
        </w:trPr>
        <w:tc>
          <w:tcPr>
            <w:tcW w:w="426" w:type="dxa"/>
            <w:hideMark/>
          </w:tcPr>
          <w:p w14:paraId="4E071303" w14:textId="77777777" w:rsidR="002C6619" w:rsidRPr="003B7866" w:rsidRDefault="002C6619" w:rsidP="000E3BFC">
            <w:pPr>
              <w:suppressAutoHyphens/>
              <w:spacing w:line="240" w:lineRule="auto"/>
              <w:rPr>
                <w:rFonts w:cs="Arial"/>
                <w:color w:val="000000"/>
              </w:rPr>
            </w:pPr>
            <w:r w:rsidRPr="003B7866">
              <w:rPr>
                <w:rFonts w:cs="Arial"/>
                <w:color w:val="000000"/>
              </w:rPr>
              <w:t>2</w:t>
            </w:r>
          </w:p>
        </w:tc>
        <w:tc>
          <w:tcPr>
            <w:tcW w:w="7733" w:type="dxa"/>
            <w:hideMark/>
          </w:tcPr>
          <w:p w14:paraId="00712805" w14:textId="77777777" w:rsidR="002C6619" w:rsidRPr="003B7866" w:rsidRDefault="002C6619" w:rsidP="000E3BFC">
            <w:pPr>
              <w:suppressAutoHyphens/>
              <w:spacing w:line="240" w:lineRule="auto"/>
              <w:rPr>
                <w:rFonts w:cs="Arial"/>
                <w:color w:val="000000"/>
              </w:rPr>
            </w:pPr>
            <w:r w:rsidRPr="003B7866">
              <w:rPr>
                <w:rFonts w:cs="Arial"/>
                <w:color w:val="000000"/>
              </w:rPr>
              <w:t>Formulier referentieopdracht</w:t>
            </w:r>
          </w:p>
        </w:tc>
      </w:tr>
      <w:tr w:rsidR="002C6619" w:rsidRPr="003B7866" w14:paraId="3137EE7B" w14:textId="77777777" w:rsidTr="000E3BFC">
        <w:trPr>
          <w:cnfStyle w:val="000000100000" w:firstRow="0" w:lastRow="0" w:firstColumn="0" w:lastColumn="0" w:oddVBand="0" w:evenVBand="0" w:oddHBand="1" w:evenHBand="0" w:firstRowFirstColumn="0" w:firstRowLastColumn="0" w:lastRowFirstColumn="0" w:lastRowLastColumn="0"/>
          <w:trHeight w:val="207"/>
        </w:trPr>
        <w:tc>
          <w:tcPr>
            <w:tcW w:w="426" w:type="dxa"/>
          </w:tcPr>
          <w:p w14:paraId="28E34421" w14:textId="77777777" w:rsidR="002C6619" w:rsidRPr="003B7866" w:rsidRDefault="002C6619" w:rsidP="000E3BFC">
            <w:pPr>
              <w:suppressAutoHyphens/>
              <w:spacing w:line="240" w:lineRule="auto"/>
              <w:rPr>
                <w:rFonts w:cs="Arial"/>
                <w:color w:val="000000"/>
              </w:rPr>
            </w:pPr>
            <w:r w:rsidRPr="003B7866">
              <w:rPr>
                <w:rFonts w:cs="Arial"/>
                <w:color w:val="000000"/>
              </w:rPr>
              <w:t>3</w:t>
            </w:r>
          </w:p>
        </w:tc>
        <w:tc>
          <w:tcPr>
            <w:tcW w:w="7733" w:type="dxa"/>
          </w:tcPr>
          <w:p w14:paraId="31B96A83" w14:textId="77777777" w:rsidR="002C6619" w:rsidRPr="003B7866" w:rsidRDefault="002C6619" w:rsidP="000E3BFC">
            <w:pPr>
              <w:suppressAutoHyphens/>
              <w:spacing w:line="240" w:lineRule="auto"/>
              <w:rPr>
                <w:rFonts w:cs="Arial"/>
                <w:color w:val="000000"/>
              </w:rPr>
            </w:pPr>
            <w:r w:rsidRPr="003B7866">
              <w:rPr>
                <w:rFonts w:cs="Arial"/>
                <w:color w:val="000000"/>
              </w:rPr>
              <w:t>Conformiteitenverklaring minimumeisen</w:t>
            </w:r>
          </w:p>
        </w:tc>
      </w:tr>
      <w:tr w:rsidR="002C6619" w:rsidRPr="003B7866" w14:paraId="41F49E42" w14:textId="77777777" w:rsidTr="000E3BFC">
        <w:trPr>
          <w:cnfStyle w:val="000000010000" w:firstRow="0" w:lastRow="0" w:firstColumn="0" w:lastColumn="0" w:oddVBand="0" w:evenVBand="0" w:oddHBand="0" w:evenHBand="1" w:firstRowFirstColumn="0" w:firstRowLastColumn="0" w:lastRowFirstColumn="0" w:lastRowLastColumn="0"/>
          <w:trHeight w:val="215"/>
        </w:trPr>
        <w:tc>
          <w:tcPr>
            <w:tcW w:w="426" w:type="dxa"/>
          </w:tcPr>
          <w:p w14:paraId="49C4C06F" w14:textId="77777777" w:rsidR="002C6619" w:rsidRPr="003B7866" w:rsidRDefault="002C6619" w:rsidP="000E3BFC">
            <w:pPr>
              <w:suppressAutoHyphens/>
              <w:spacing w:line="240" w:lineRule="auto"/>
              <w:rPr>
                <w:rFonts w:cs="Arial"/>
                <w:color w:val="000000"/>
              </w:rPr>
            </w:pPr>
            <w:r w:rsidRPr="003B7866">
              <w:rPr>
                <w:rFonts w:cs="Arial"/>
                <w:color w:val="000000"/>
              </w:rPr>
              <w:t>4</w:t>
            </w:r>
          </w:p>
        </w:tc>
        <w:tc>
          <w:tcPr>
            <w:tcW w:w="7733" w:type="dxa"/>
          </w:tcPr>
          <w:p w14:paraId="1C17390E" w14:textId="77777777" w:rsidR="002C6619" w:rsidRPr="003B7866" w:rsidRDefault="002C6619" w:rsidP="000E3BFC">
            <w:pPr>
              <w:suppressAutoHyphens/>
              <w:spacing w:line="240" w:lineRule="auto"/>
              <w:rPr>
                <w:rFonts w:cs="Arial"/>
                <w:color w:val="000000"/>
              </w:rPr>
            </w:pPr>
            <w:r w:rsidRPr="003B7866">
              <w:rPr>
                <w:rFonts w:cs="Arial"/>
                <w:color w:val="000000"/>
              </w:rPr>
              <w:t>Uitwerking gunningscriteria</w:t>
            </w:r>
          </w:p>
        </w:tc>
      </w:tr>
      <w:tr w:rsidR="002C6619" w:rsidRPr="003B7866" w14:paraId="1E084113" w14:textId="77777777" w:rsidTr="000E3BFC">
        <w:trPr>
          <w:cnfStyle w:val="000000100000" w:firstRow="0" w:lastRow="0" w:firstColumn="0" w:lastColumn="0" w:oddVBand="0" w:evenVBand="0" w:oddHBand="1" w:evenHBand="0" w:firstRowFirstColumn="0" w:firstRowLastColumn="0" w:lastRowFirstColumn="0" w:lastRowLastColumn="0"/>
          <w:trHeight w:val="195"/>
        </w:trPr>
        <w:tc>
          <w:tcPr>
            <w:tcW w:w="426" w:type="dxa"/>
          </w:tcPr>
          <w:p w14:paraId="60683173" w14:textId="77777777" w:rsidR="002C6619" w:rsidRPr="003B7866" w:rsidRDefault="002C6619" w:rsidP="000E3BFC">
            <w:pPr>
              <w:suppressAutoHyphens/>
              <w:spacing w:line="240" w:lineRule="auto"/>
              <w:rPr>
                <w:rFonts w:cs="Arial"/>
                <w:color w:val="000000"/>
              </w:rPr>
            </w:pPr>
            <w:r w:rsidRPr="003B7866">
              <w:rPr>
                <w:rFonts w:cs="Arial"/>
                <w:color w:val="000000"/>
              </w:rPr>
              <w:t>5</w:t>
            </w:r>
          </w:p>
        </w:tc>
        <w:tc>
          <w:tcPr>
            <w:tcW w:w="7733" w:type="dxa"/>
          </w:tcPr>
          <w:p w14:paraId="183E0310" w14:textId="77777777" w:rsidR="002C6619" w:rsidRPr="003B7866" w:rsidRDefault="002C6619" w:rsidP="000E3BFC">
            <w:pPr>
              <w:suppressAutoHyphens/>
              <w:spacing w:line="240" w:lineRule="auto"/>
              <w:rPr>
                <w:rFonts w:cs="Arial"/>
                <w:color w:val="000000"/>
              </w:rPr>
            </w:pPr>
            <w:r w:rsidRPr="003B7866">
              <w:rPr>
                <w:rFonts w:cs="Arial"/>
                <w:color w:val="000000"/>
              </w:rPr>
              <w:t>Prijzenblad</w:t>
            </w:r>
          </w:p>
        </w:tc>
      </w:tr>
    </w:tbl>
    <w:p w14:paraId="3DB53B96" w14:textId="77777777" w:rsidR="002C6619" w:rsidRPr="003B7866" w:rsidRDefault="002C6619" w:rsidP="002C6619">
      <w:pPr>
        <w:suppressAutoHyphens/>
      </w:pPr>
    </w:p>
    <w:tbl>
      <w:tblPr>
        <w:tblStyle w:val="Tabelraster2"/>
        <w:tblW w:w="8159" w:type="dxa"/>
        <w:tblLook w:val="04A0" w:firstRow="1" w:lastRow="0" w:firstColumn="1" w:lastColumn="0" w:noHBand="0" w:noVBand="1"/>
      </w:tblPr>
      <w:tblGrid>
        <w:gridCol w:w="426"/>
        <w:gridCol w:w="7733"/>
      </w:tblGrid>
      <w:tr w:rsidR="002C6619" w:rsidRPr="003B7866" w14:paraId="79D42A76" w14:textId="77777777" w:rsidTr="000E3BFC">
        <w:trPr>
          <w:cnfStyle w:val="100000000000" w:firstRow="1" w:lastRow="0" w:firstColumn="0" w:lastColumn="0" w:oddVBand="0" w:evenVBand="0" w:oddHBand="0" w:evenHBand="0" w:firstRowFirstColumn="0" w:firstRowLastColumn="0" w:lastRowFirstColumn="0" w:lastRowLastColumn="0"/>
          <w:trHeight w:val="255"/>
        </w:trPr>
        <w:tc>
          <w:tcPr>
            <w:tcW w:w="8159" w:type="dxa"/>
            <w:gridSpan w:val="2"/>
            <w:hideMark/>
          </w:tcPr>
          <w:p w14:paraId="6CBBC07B" w14:textId="77777777" w:rsidR="002C6619" w:rsidRPr="003B7866" w:rsidRDefault="002C6619" w:rsidP="000E3BFC">
            <w:pPr>
              <w:suppressAutoHyphens/>
              <w:spacing w:line="240" w:lineRule="auto"/>
              <w:rPr>
                <w:rFonts w:cs="Arial"/>
              </w:rPr>
            </w:pPr>
            <w:r w:rsidRPr="003B7866">
              <w:rPr>
                <w:rFonts w:cs="Arial"/>
              </w:rPr>
              <w:t>Na verzenden gunningsbeslissing indienen:</w:t>
            </w:r>
          </w:p>
        </w:tc>
      </w:tr>
      <w:tr w:rsidR="002C6619" w:rsidRPr="003B7866" w14:paraId="0278E1F2" w14:textId="77777777" w:rsidTr="000E3BFC">
        <w:trPr>
          <w:cnfStyle w:val="000000100000" w:firstRow="0" w:lastRow="0" w:firstColumn="0" w:lastColumn="0" w:oddVBand="0" w:evenVBand="0" w:oddHBand="1" w:evenHBand="0" w:firstRowFirstColumn="0" w:firstRowLastColumn="0" w:lastRowFirstColumn="0" w:lastRowLastColumn="0"/>
          <w:trHeight w:val="251"/>
        </w:trPr>
        <w:tc>
          <w:tcPr>
            <w:tcW w:w="426" w:type="dxa"/>
          </w:tcPr>
          <w:p w14:paraId="5B6DF3C4" w14:textId="77777777" w:rsidR="002C6619" w:rsidRPr="003B7866" w:rsidRDefault="002C6619" w:rsidP="000E3BFC">
            <w:pPr>
              <w:suppressAutoHyphens/>
              <w:spacing w:line="240" w:lineRule="auto"/>
              <w:rPr>
                <w:rFonts w:cs="Arial"/>
                <w:color w:val="000000"/>
              </w:rPr>
            </w:pPr>
            <w:r w:rsidRPr="003B7866">
              <w:rPr>
                <w:rFonts w:cs="Arial"/>
                <w:color w:val="000000"/>
              </w:rPr>
              <w:t>1</w:t>
            </w:r>
          </w:p>
        </w:tc>
        <w:tc>
          <w:tcPr>
            <w:tcW w:w="7733" w:type="dxa"/>
          </w:tcPr>
          <w:p w14:paraId="242D8CA2" w14:textId="77777777" w:rsidR="002C6619" w:rsidRPr="003B7866" w:rsidRDefault="002C6619" w:rsidP="000E3BFC">
            <w:pPr>
              <w:suppressAutoHyphens/>
              <w:spacing w:line="240" w:lineRule="auto"/>
              <w:rPr>
                <w:rFonts w:cs="Arial"/>
                <w:color w:val="000000"/>
              </w:rPr>
            </w:pPr>
            <w:r w:rsidRPr="003B7866">
              <w:rPr>
                <w:rFonts w:cs="Arial"/>
                <w:color w:val="000000"/>
              </w:rPr>
              <w:t>Gedragsverklaring Aanbesteden</w:t>
            </w:r>
          </w:p>
        </w:tc>
      </w:tr>
      <w:tr w:rsidR="002C6619" w:rsidRPr="003B7866" w14:paraId="606BB1BF" w14:textId="77777777" w:rsidTr="000E3BFC">
        <w:trPr>
          <w:cnfStyle w:val="000000010000" w:firstRow="0" w:lastRow="0" w:firstColumn="0" w:lastColumn="0" w:oddVBand="0" w:evenVBand="0" w:oddHBand="0" w:evenHBand="1" w:firstRowFirstColumn="0" w:firstRowLastColumn="0" w:lastRowFirstColumn="0" w:lastRowLastColumn="0"/>
          <w:trHeight w:val="201"/>
        </w:trPr>
        <w:tc>
          <w:tcPr>
            <w:tcW w:w="426" w:type="dxa"/>
          </w:tcPr>
          <w:p w14:paraId="7280B224" w14:textId="77777777" w:rsidR="002C6619" w:rsidRPr="003B7866" w:rsidRDefault="002C6619" w:rsidP="000E3BFC">
            <w:pPr>
              <w:suppressAutoHyphens/>
              <w:spacing w:line="240" w:lineRule="auto"/>
              <w:rPr>
                <w:rFonts w:cs="Arial"/>
                <w:color w:val="000000"/>
              </w:rPr>
            </w:pPr>
            <w:r w:rsidRPr="003B7866">
              <w:rPr>
                <w:rFonts w:cs="Arial"/>
                <w:color w:val="000000"/>
              </w:rPr>
              <w:t>2</w:t>
            </w:r>
          </w:p>
        </w:tc>
        <w:tc>
          <w:tcPr>
            <w:tcW w:w="7733" w:type="dxa"/>
          </w:tcPr>
          <w:p w14:paraId="4E3EF5E2" w14:textId="77777777" w:rsidR="002C6619" w:rsidRPr="003B7866" w:rsidRDefault="002C6619" w:rsidP="000E3BFC">
            <w:pPr>
              <w:suppressAutoHyphens/>
              <w:spacing w:line="240" w:lineRule="auto"/>
              <w:rPr>
                <w:rFonts w:cs="Arial"/>
                <w:color w:val="000000"/>
              </w:rPr>
            </w:pPr>
            <w:r w:rsidRPr="003B7866">
              <w:rPr>
                <w:rFonts w:cs="Arial"/>
                <w:color w:val="000000"/>
              </w:rPr>
              <w:t>Uittreksel Handelsregister</w:t>
            </w:r>
          </w:p>
        </w:tc>
      </w:tr>
      <w:tr w:rsidR="002C6619" w:rsidRPr="003B7866" w14:paraId="5EC90CD7" w14:textId="77777777" w:rsidTr="000E3BFC">
        <w:trPr>
          <w:cnfStyle w:val="000000100000" w:firstRow="0" w:lastRow="0" w:firstColumn="0" w:lastColumn="0" w:oddVBand="0" w:evenVBand="0" w:oddHBand="1" w:evenHBand="0" w:firstRowFirstColumn="0" w:firstRowLastColumn="0" w:lastRowFirstColumn="0" w:lastRowLastColumn="0"/>
          <w:trHeight w:val="193"/>
        </w:trPr>
        <w:tc>
          <w:tcPr>
            <w:tcW w:w="426" w:type="dxa"/>
          </w:tcPr>
          <w:p w14:paraId="1E8ED3A4" w14:textId="77777777" w:rsidR="002C6619" w:rsidRPr="003B7866" w:rsidRDefault="002C6619" w:rsidP="000E3BFC">
            <w:pPr>
              <w:suppressAutoHyphens/>
              <w:spacing w:line="240" w:lineRule="auto"/>
              <w:rPr>
                <w:rFonts w:cs="Arial"/>
                <w:color w:val="000000"/>
              </w:rPr>
            </w:pPr>
            <w:r w:rsidRPr="003B7866">
              <w:rPr>
                <w:rFonts w:cs="Arial"/>
                <w:color w:val="000000"/>
              </w:rPr>
              <w:t>3</w:t>
            </w:r>
          </w:p>
        </w:tc>
        <w:tc>
          <w:tcPr>
            <w:tcW w:w="7733" w:type="dxa"/>
          </w:tcPr>
          <w:p w14:paraId="6859F997" w14:textId="77777777" w:rsidR="002C6619" w:rsidRPr="003B7866" w:rsidRDefault="002C6619" w:rsidP="000E3BFC">
            <w:pPr>
              <w:suppressAutoHyphens/>
              <w:spacing w:line="240" w:lineRule="auto"/>
              <w:rPr>
                <w:rFonts w:cs="Arial"/>
                <w:color w:val="000000"/>
              </w:rPr>
            </w:pPr>
            <w:r w:rsidRPr="003B7866">
              <w:rPr>
                <w:rFonts w:cs="Arial"/>
                <w:color w:val="000000"/>
              </w:rPr>
              <w:t>Verklaring Belastingdienst</w:t>
            </w:r>
          </w:p>
        </w:tc>
      </w:tr>
      <w:tr w:rsidR="002C6619" w:rsidRPr="003B7866" w14:paraId="1608D8F5" w14:textId="77777777" w:rsidTr="000E3BFC">
        <w:trPr>
          <w:cnfStyle w:val="000000010000" w:firstRow="0" w:lastRow="0" w:firstColumn="0" w:lastColumn="0" w:oddVBand="0" w:evenVBand="0" w:oddHBand="0" w:evenHBand="1" w:firstRowFirstColumn="0" w:firstRowLastColumn="0" w:lastRowFirstColumn="0" w:lastRowLastColumn="0"/>
          <w:trHeight w:val="185"/>
        </w:trPr>
        <w:tc>
          <w:tcPr>
            <w:tcW w:w="426" w:type="dxa"/>
          </w:tcPr>
          <w:p w14:paraId="61FE7F07" w14:textId="77777777" w:rsidR="002C6619" w:rsidRPr="003B7866" w:rsidRDefault="002C6619" w:rsidP="000E3BFC">
            <w:pPr>
              <w:suppressAutoHyphens/>
              <w:spacing w:line="240" w:lineRule="auto"/>
              <w:rPr>
                <w:rFonts w:cs="Arial"/>
                <w:color w:val="000000"/>
              </w:rPr>
            </w:pPr>
            <w:r w:rsidRPr="003B7866">
              <w:rPr>
                <w:rFonts w:cs="Arial"/>
                <w:color w:val="000000"/>
              </w:rPr>
              <w:t>4</w:t>
            </w:r>
          </w:p>
        </w:tc>
        <w:tc>
          <w:tcPr>
            <w:tcW w:w="7733" w:type="dxa"/>
          </w:tcPr>
          <w:p w14:paraId="7B5C1119" w14:textId="77777777" w:rsidR="002C6619" w:rsidRPr="003B7866" w:rsidRDefault="002C6619" w:rsidP="000E3BFC">
            <w:pPr>
              <w:suppressAutoHyphens/>
              <w:spacing w:line="240" w:lineRule="auto"/>
              <w:rPr>
                <w:rFonts w:cs="Arial"/>
                <w:color w:val="000000"/>
              </w:rPr>
            </w:pPr>
            <w:r w:rsidRPr="003B7866">
              <w:rPr>
                <w:rFonts w:cs="Arial"/>
                <w:color w:val="000000"/>
              </w:rPr>
              <w:t>Bewijs verzekering</w:t>
            </w:r>
          </w:p>
        </w:tc>
      </w:tr>
      <w:tr w:rsidR="002C6619" w:rsidRPr="003B7866" w14:paraId="047B769B" w14:textId="77777777" w:rsidTr="000E3BFC">
        <w:trPr>
          <w:cnfStyle w:val="000000100000" w:firstRow="0" w:lastRow="0" w:firstColumn="0" w:lastColumn="0" w:oddVBand="0" w:evenVBand="0" w:oddHBand="1" w:evenHBand="0" w:firstRowFirstColumn="0" w:firstRowLastColumn="0" w:lastRowFirstColumn="0" w:lastRowLastColumn="0"/>
          <w:trHeight w:val="191"/>
        </w:trPr>
        <w:tc>
          <w:tcPr>
            <w:tcW w:w="426" w:type="dxa"/>
          </w:tcPr>
          <w:p w14:paraId="6C77DFA1" w14:textId="77777777" w:rsidR="002C6619" w:rsidRPr="003B7866" w:rsidRDefault="002C6619" w:rsidP="000E3BFC">
            <w:pPr>
              <w:suppressAutoHyphens/>
              <w:spacing w:line="240" w:lineRule="auto"/>
              <w:rPr>
                <w:rFonts w:cs="Arial"/>
                <w:color w:val="000000"/>
              </w:rPr>
            </w:pPr>
            <w:r w:rsidRPr="003B7866">
              <w:rPr>
                <w:rFonts w:cs="Arial"/>
                <w:color w:val="000000"/>
              </w:rPr>
              <w:t>5</w:t>
            </w:r>
          </w:p>
        </w:tc>
        <w:tc>
          <w:tcPr>
            <w:tcW w:w="7733" w:type="dxa"/>
          </w:tcPr>
          <w:p w14:paraId="4DCB1F45" w14:textId="77777777" w:rsidR="002C6619" w:rsidRPr="003B7866" w:rsidRDefault="002C6619" w:rsidP="000E3BFC">
            <w:pPr>
              <w:suppressAutoHyphens/>
              <w:spacing w:line="240" w:lineRule="auto"/>
              <w:rPr>
                <w:rFonts w:cs="Arial"/>
                <w:color w:val="000000"/>
              </w:rPr>
            </w:pPr>
            <w:r w:rsidRPr="003B7866">
              <w:rPr>
                <w:rFonts w:cs="Arial"/>
                <w:color w:val="000000"/>
              </w:rPr>
              <w:t>Bewijs kwaliteitsmanagementsysteem</w:t>
            </w:r>
          </w:p>
        </w:tc>
      </w:tr>
      <w:tr w:rsidR="002C6619" w:rsidRPr="003B7866" w14:paraId="3E17066E" w14:textId="77777777" w:rsidTr="000E3BFC">
        <w:trPr>
          <w:cnfStyle w:val="000000010000" w:firstRow="0" w:lastRow="0" w:firstColumn="0" w:lastColumn="0" w:oddVBand="0" w:evenVBand="0" w:oddHBand="0" w:evenHBand="1" w:firstRowFirstColumn="0" w:firstRowLastColumn="0" w:lastRowFirstColumn="0" w:lastRowLastColumn="0"/>
          <w:trHeight w:val="191"/>
        </w:trPr>
        <w:tc>
          <w:tcPr>
            <w:tcW w:w="426" w:type="dxa"/>
          </w:tcPr>
          <w:p w14:paraId="0F81D84D" w14:textId="77777777" w:rsidR="002C6619" w:rsidRPr="003B7866" w:rsidRDefault="002C6619" w:rsidP="000E3BFC">
            <w:pPr>
              <w:suppressAutoHyphens/>
              <w:spacing w:line="240" w:lineRule="auto"/>
              <w:rPr>
                <w:rFonts w:cs="Arial"/>
                <w:color w:val="000000"/>
              </w:rPr>
            </w:pPr>
            <w:r w:rsidRPr="003B7866">
              <w:rPr>
                <w:rFonts w:cs="Arial"/>
                <w:color w:val="000000"/>
              </w:rPr>
              <w:t>6</w:t>
            </w:r>
          </w:p>
        </w:tc>
        <w:tc>
          <w:tcPr>
            <w:tcW w:w="7733" w:type="dxa"/>
          </w:tcPr>
          <w:p w14:paraId="0353BA19" w14:textId="77777777" w:rsidR="002C6619" w:rsidRPr="003B7866" w:rsidRDefault="002C6619" w:rsidP="000E3BFC">
            <w:pPr>
              <w:suppressAutoHyphens/>
              <w:spacing w:line="240" w:lineRule="auto"/>
              <w:rPr>
                <w:rFonts w:cs="Arial"/>
                <w:color w:val="000000"/>
              </w:rPr>
            </w:pPr>
            <w:r w:rsidRPr="003B7866">
              <w:rPr>
                <w:rFonts w:cs="Arial"/>
                <w:color w:val="000000"/>
              </w:rPr>
              <w:t>Kopie goedkeurende accountantsverklaring of samenstellingsverklaring</w:t>
            </w:r>
          </w:p>
        </w:tc>
      </w:tr>
    </w:tbl>
    <w:p w14:paraId="145E9065" w14:textId="77777777" w:rsidR="002C6619" w:rsidRPr="003B7866" w:rsidRDefault="002C6619" w:rsidP="002C6619">
      <w:pPr>
        <w:suppressAutoHyphens/>
        <w:spacing w:line="240" w:lineRule="auto"/>
        <w:rPr>
          <w:rFonts w:cs="Arial"/>
        </w:rPr>
      </w:pPr>
    </w:p>
    <w:p w14:paraId="0AD6226D" w14:textId="77777777" w:rsidR="002C6619" w:rsidRPr="003B7866" w:rsidRDefault="002C6619" w:rsidP="002C6619">
      <w:pPr>
        <w:suppressAutoHyphens/>
        <w:spacing w:line="276" w:lineRule="auto"/>
        <w:rPr>
          <w:rFonts w:cs="Arial"/>
        </w:rPr>
      </w:pPr>
    </w:p>
    <w:p w14:paraId="53F357C2" w14:textId="77777777" w:rsidR="002C6619" w:rsidRPr="003B7866" w:rsidRDefault="002C6619" w:rsidP="002C6619">
      <w:pPr>
        <w:suppressAutoHyphens/>
        <w:spacing w:line="240" w:lineRule="auto"/>
        <w:rPr>
          <w:rFonts w:cs="Arial"/>
        </w:rPr>
      </w:pPr>
    </w:p>
    <w:p w14:paraId="397A951A" w14:textId="77777777" w:rsidR="002C6619" w:rsidRPr="003B7866" w:rsidRDefault="002C6619" w:rsidP="002C6619">
      <w:pPr>
        <w:suppressAutoHyphens/>
      </w:pPr>
    </w:p>
    <w:p w14:paraId="2EB6E84E" w14:textId="77777777" w:rsidR="002C6619" w:rsidRPr="003B7866" w:rsidRDefault="002C6619" w:rsidP="002C6619">
      <w:pPr>
        <w:suppressAutoHyphens/>
      </w:pPr>
    </w:p>
    <w:p w14:paraId="61E5CD7D" w14:textId="77777777" w:rsidR="002C6619" w:rsidRPr="003B7866" w:rsidRDefault="002C6619" w:rsidP="002C6619">
      <w:pPr>
        <w:pStyle w:val="KopBijlage"/>
      </w:pPr>
      <w:bookmarkStart w:id="7" w:name="_Toc173249032"/>
      <w:bookmarkStart w:id="8" w:name="_Toc173249034"/>
      <w:bookmarkStart w:id="9" w:name="_Toc173249036"/>
      <w:bookmarkStart w:id="10" w:name="_Toc419285416"/>
      <w:bookmarkStart w:id="11" w:name="_Toc421086912"/>
      <w:bookmarkStart w:id="12" w:name="_Toc421100635"/>
      <w:bookmarkStart w:id="13" w:name="_Toc71037052"/>
      <w:bookmarkStart w:id="14" w:name="_Toc99717062"/>
      <w:bookmarkStart w:id="15" w:name="_Toc177021994"/>
      <w:bookmarkEnd w:id="3"/>
      <w:bookmarkEnd w:id="4"/>
      <w:bookmarkEnd w:id="5"/>
      <w:bookmarkEnd w:id="6"/>
      <w:bookmarkEnd w:id="7"/>
      <w:bookmarkEnd w:id="8"/>
      <w:bookmarkEnd w:id="9"/>
      <w:r w:rsidRPr="003B7866">
        <w:lastRenderedPageBreak/>
        <w:t>Concept Overeenkomst</w:t>
      </w:r>
      <w:bookmarkEnd w:id="10"/>
      <w:bookmarkEnd w:id="11"/>
      <w:bookmarkEnd w:id="12"/>
      <w:bookmarkEnd w:id="13"/>
      <w:bookmarkEnd w:id="14"/>
      <w:bookmarkEnd w:id="15"/>
      <w:r w:rsidRPr="003B7866">
        <w:t xml:space="preserve"> </w:t>
      </w:r>
    </w:p>
    <w:p w14:paraId="48092AB9" w14:textId="77777777" w:rsidR="002C6619" w:rsidRPr="003B7866" w:rsidRDefault="002C6619" w:rsidP="002C6619"/>
    <w:p w14:paraId="22B8CDC8" w14:textId="77777777" w:rsidR="002C6619" w:rsidRDefault="002C6619" w:rsidP="002C6619">
      <w:pPr>
        <w:suppressAutoHyphens/>
        <w:rPr>
          <w:i/>
        </w:rPr>
      </w:pPr>
      <w:r w:rsidRPr="003B7866">
        <w:rPr>
          <w:i/>
        </w:rPr>
        <w:t>(Separaat te vinden op TenderNed.)</w:t>
      </w:r>
    </w:p>
    <w:p w14:paraId="26BB2B94" w14:textId="77777777" w:rsidR="002C6619" w:rsidRPr="003B7866" w:rsidRDefault="002C6619" w:rsidP="002C6619">
      <w:pPr>
        <w:suppressAutoHyphens/>
        <w:rPr>
          <w:i/>
        </w:rPr>
      </w:pPr>
      <w:r>
        <w:rPr>
          <w:rStyle w:val="scxw252313412"/>
          <w:rFonts w:ascii="Calibri" w:hAnsi="Calibri" w:cs="Calibri"/>
          <w:szCs w:val="22"/>
        </w:rPr>
        <w:t xml:space="preserve">De bijgevoegde Overeenkomst uit bijlage 2 heeft een VrAA lay-out. Bij het afsluiten van de Overeenkomst met VRZW wordt de Overeenkomst omgezet naar een VRZW lay-out. Overal waar korpsspecifieke informatie van VrAA te lezen is, kan ook informatie van de VRZW gelezen worden. </w:t>
      </w:r>
      <w:r w:rsidRPr="003B7866">
        <w:rPr>
          <w:rFonts w:ascii="Calibri" w:hAnsi="Calibri" w:cs="Calibri"/>
          <w:szCs w:val="22"/>
        </w:rPr>
        <w:br/>
      </w:r>
    </w:p>
    <w:p w14:paraId="75838FE6" w14:textId="77777777" w:rsidR="002C6619" w:rsidRPr="003B7866" w:rsidRDefault="002C6619" w:rsidP="002C6619">
      <w:pPr>
        <w:pStyle w:val="KopBijlage"/>
      </w:pPr>
      <w:bookmarkStart w:id="16" w:name="_Toc419285417"/>
      <w:bookmarkStart w:id="17" w:name="_Toc421086913"/>
      <w:bookmarkStart w:id="18" w:name="_Toc421100636"/>
      <w:bookmarkStart w:id="19" w:name="_Toc71037053"/>
      <w:bookmarkStart w:id="20" w:name="_Toc99717063"/>
      <w:bookmarkStart w:id="21" w:name="_Toc177021995"/>
      <w:r w:rsidRPr="003B7866">
        <w:lastRenderedPageBreak/>
        <w:t>Inkoopvoorwaarden</w:t>
      </w:r>
      <w:bookmarkEnd w:id="16"/>
      <w:bookmarkEnd w:id="17"/>
      <w:bookmarkEnd w:id="18"/>
      <w:bookmarkEnd w:id="19"/>
      <w:bookmarkEnd w:id="20"/>
      <w:bookmarkEnd w:id="21"/>
      <w:r w:rsidRPr="003B7866">
        <w:t xml:space="preserve"> </w:t>
      </w:r>
    </w:p>
    <w:p w14:paraId="5334612A" w14:textId="77777777" w:rsidR="002C6619" w:rsidRPr="003B7866" w:rsidRDefault="002C6619" w:rsidP="002C6619">
      <w:pPr>
        <w:suppressAutoHyphens/>
      </w:pPr>
    </w:p>
    <w:p w14:paraId="1B8076C8" w14:textId="77777777" w:rsidR="002C6619" w:rsidRPr="003B7866" w:rsidRDefault="002C6619" w:rsidP="002C6619">
      <w:pPr>
        <w:suppressAutoHyphens/>
        <w:rPr>
          <w:i/>
        </w:rPr>
      </w:pPr>
      <w:r w:rsidRPr="003B7866">
        <w:rPr>
          <w:i/>
        </w:rPr>
        <w:t>(Separaat te vinden op TenderNed.)</w:t>
      </w:r>
    </w:p>
    <w:p w14:paraId="2A598710" w14:textId="77777777" w:rsidR="002C6619" w:rsidRPr="003B7866" w:rsidRDefault="002C6619" w:rsidP="002C6619">
      <w:pPr>
        <w:suppressAutoHyphens/>
      </w:pPr>
    </w:p>
    <w:p w14:paraId="479F3153" w14:textId="77777777" w:rsidR="002C6619" w:rsidRPr="003B7866" w:rsidRDefault="002C6619" w:rsidP="002C6619">
      <w:pPr>
        <w:suppressAutoHyphens/>
      </w:pPr>
      <w:bookmarkStart w:id="22" w:name="_Toc419285419"/>
      <w:bookmarkStart w:id="23" w:name="_Toc421086915"/>
      <w:bookmarkStart w:id="24" w:name="_Toc421100638"/>
      <w:r w:rsidRPr="003B7866">
        <w:br w:type="page"/>
      </w:r>
    </w:p>
    <w:p w14:paraId="4134260D" w14:textId="77777777" w:rsidR="002C6619" w:rsidRPr="003B7866" w:rsidRDefault="002C6619" w:rsidP="002C6619">
      <w:pPr>
        <w:pStyle w:val="KopBijlage"/>
        <w:rPr>
          <w:rFonts w:eastAsia="Calibri"/>
        </w:rPr>
      </w:pPr>
      <w:bookmarkStart w:id="25" w:name="_Toc71037054"/>
      <w:bookmarkStart w:id="26" w:name="_Toc99717064"/>
      <w:r w:rsidRPr="003B7866">
        <w:lastRenderedPageBreak/>
        <w:t xml:space="preserve"> </w:t>
      </w:r>
      <w:bookmarkStart w:id="27" w:name="_Toc177021996"/>
      <w:r w:rsidRPr="003B7866">
        <w:t>Uniform Europees Aanbestedingsdocument</w:t>
      </w:r>
      <w:bookmarkEnd w:id="22"/>
      <w:bookmarkEnd w:id="23"/>
      <w:bookmarkEnd w:id="24"/>
      <w:bookmarkEnd w:id="25"/>
      <w:bookmarkEnd w:id="26"/>
      <w:bookmarkEnd w:id="27"/>
    </w:p>
    <w:p w14:paraId="08A4A5F4" w14:textId="77777777" w:rsidR="002C6619" w:rsidRPr="003B7866" w:rsidRDefault="002C6619" w:rsidP="002C6619">
      <w:pPr>
        <w:suppressAutoHyphens/>
        <w:rPr>
          <w:i/>
        </w:rPr>
      </w:pPr>
    </w:p>
    <w:p w14:paraId="2F7F4454" w14:textId="77777777" w:rsidR="002C6619" w:rsidRPr="003B7866" w:rsidRDefault="002C6619" w:rsidP="002C6619">
      <w:pPr>
        <w:suppressAutoHyphens/>
        <w:rPr>
          <w:i/>
        </w:rPr>
      </w:pPr>
      <w:r w:rsidRPr="003B7866">
        <w:rPr>
          <w:i/>
        </w:rPr>
        <w:t>(Separaat te vinden op TenderNed.)</w:t>
      </w:r>
    </w:p>
    <w:p w14:paraId="406D1751" w14:textId="77777777" w:rsidR="002C6619" w:rsidRPr="003B7866" w:rsidRDefault="002C6619" w:rsidP="002C6619">
      <w:pPr>
        <w:pStyle w:val="KopBijlage"/>
      </w:pPr>
      <w:bookmarkStart w:id="28" w:name="_Toc419285423"/>
      <w:bookmarkStart w:id="29" w:name="_Toc421086919"/>
      <w:bookmarkStart w:id="30" w:name="_Toc421100642"/>
      <w:bookmarkStart w:id="31" w:name="_Toc71037055"/>
      <w:bookmarkStart w:id="32" w:name="_Toc99717065"/>
      <w:r w:rsidRPr="003B7866">
        <w:lastRenderedPageBreak/>
        <w:t xml:space="preserve"> </w:t>
      </w:r>
      <w:bookmarkStart w:id="33" w:name="_Toc177021997"/>
      <w:r w:rsidRPr="003B7866">
        <w:t>Formulier referentieopdracht</w:t>
      </w:r>
      <w:bookmarkEnd w:id="28"/>
      <w:bookmarkEnd w:id="29"/>
      <w:bookmarkEnd w:id="30"/>
      <w:bookmarkEnd w:id="31"/>
      <w:bookmarkEnd w:id="32"/>
      <w:bookmarkEnd w:id="33"/>
    </w:p>
    <w:p w14:paraId="34245F3C" w14:textId="77777777" w:rsidR="002C6619" w:rsidRPr="003B7866" w:rsidRDefault="002C6619" w:rsidP="002C6619">
      <w:pPr>
        <w:suppressAutoHyphens/>
        <w:ind w:left="567"/>
        <w:rPr>
          <w:rFonts w:cs="Arial"/>
          <w:lang w:eastAsia="ar-SA"/>
        </w:rPr>
      </w:pPr>
    </w:p>
    <w:p w14:paraId="72664E58" w14:textId="77777777" w:rsidR="002C6619" w:rsidRPr="003B7866" w:rsidRDefault="002C6619" w:rsidP="002C6619">
      <w:pPr>
        <w:suppressAutoHyphens/>
        <w:spacing w:line="288" w:lineRule="auto"/>
        <w:rPr>
          <w:rFonts w:cs="Arial"/>
        </w:rPr>
      </w:pPr>
      <w:r w:rsidRPr="003B7866">
        <w:rPr>
          <w:rFonts w:cs="Arial"/>
        </w:rPr>
        <w:t xml:space="preserve">De Inschrijver dient per referentieopdracht een afzonderlijk formulier referentieopdracht te hanteren. </w:t>
      </w:r>
    </w:p>
    <w:p w14:paraId="59D88618" w14:textId="77777777" w:rsidR="002C6619" w:rsidRPr="003B7866" w:rsidRDefault="002C6619" w:rsidP="002C6619">
      <w:pPr>
        <w:suppressAutoHyphens/>
        <w:ind w:left="567"/>
        <w:rPr>
          <w:rFonts w:cs="Arial"/>
        </w:rPr>
      </w:pPr>
    </w:p>
    <w:p w14:paraId="629D37EF" w14:textId="77777777" w:rsidR="002C6619" w:rsidRPr="003B7866" w:rsidRDefault="002C6619" w:rsidP="002C6619">
      <w:pPr>
        <w:suppressAutoHyphens/>
        <w:spacing w:line="288" w:lineRule="auto"/>
      </w:pPr>
      <w:r w:rsidRPr="003B7866">
        <w:rPr>
          <w:rFonts w:cs="Arial"/>
        </w:rPr>
        <w:t>Let op: om te controleren of</w:t>
      </w:r>
      <w:r w:rsidRPr="003B7866">
        <w:t xml:space="preserve">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4477B745" w14:textId="77777777" w:rsidR="002C6619" w:rsidRPr="003B7866" w:rsidRDefault="002C6619" w:rsidP="002C6619">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2C6619" w:rsidRPr="003B7866" w14:paraId="138D55A9" w14:textId="77777777" w:rsidTr="000E3BFC">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3FBEBE0A" w14:textId="77777777" w:rsidR="002C6619" w:rsidRPr="003B7866" w:rsidRDefault="002C6619" w:rsidP="000E3BFC">
            <w:pPr>
              <w:suppressAutoHyphens/>
              <w:spacing w:before="90" w:after="54" w:line="288" w:lineRule="auto"/>
              <w:ind w:left="57" w:right="57"/>
              <w:rPr>
                <w:rFonts w:cs="Arial"/>
                <w:b/>
                <w:bCs/>
                <w:lang w:eastAsia="ar-SA"/>
              </w:rPr>
            </w:pPr>
            <w:r w:rsidRPr="003B7866">
              <w:rPr>
                <w:rFonts w:cs="Arial"/>
                <w:b/>
              </w:rPr>
              <w:t>Gegevens opdrachtgever</w:t>
            </w:r>
          </w:p>
        </w:tc>
      </w:tr>
      <w:tr w:rsidR="002C6619" w:rsidRPr="003B7866" w14:paraId="177ABA26" w14:textId="77777777" w:rsidTr="000E3BFC">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301BE792" w14:textId="77777777" w:rsidR="002C6619" w:rsidRPr="003B7866" w:rsidRDefault="002C6619" w:rsidP="000E3BFC">
            <w:pPr>
              <w:suppressAutoHyphens/>
              <w:spacing w:before="90" w:after="54" w:line="288" w:lineRule="auto"/>
              <w:ind w:left="57" w:right="57"/>
              <w:rPr>
                <w:rFonts w:cs="Arial"/>
                <w:lang w:eastAsia="ar-SA"/>
              </w:rPr>
            </w:pPr>
            <w:r w:rsidRPr="003B7866">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398FA834" w14:textId="77777777" w:rsidR="002C6619" w:rsidRPr="003B7866" w:rsidRDefault="002C6619" w:rsidP="000E3BFC">
            <w:pPr>
              <w:suppressAutoHyphens/>
              <w:spacing w:before="90" w:after="54" w:line="288" w:lineRule="auto"/>
              <w:ind w:left="57" w:right="57"/>
              <w:rPr>
                <w:rFonts w:cs="Arial"/>
                <w:lang w:eastAsia="ar-SA"/>
              </w:rPr>
            </w:pPr>
            <w:r w:rsidRPr="003B7866">
              <w:rPr>
                <w:rFonts w:cs="Aria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57349666" w14:textId="77777777" w:rsidR="002C6619" w:rsidRPr="003B7866" w:rsidRDefault="002C6619" w:rsidP="000E3BFC">
            <w:pPr>
              <w:suppressAutoHyphens/>
              <w:spacing w:before="90" w:after="54" w:line="288" w:lineRule="auto"/>
              <w:ind w:left="57" w:right="57"/>
              <w:rPr>
                <w:rFonts w:cs="Arial"/>
                <w:lang w:eastAsia="ar-SA"/>
              </w:rPr>
            </w:pPr>
          </w:p>
        </w:tc>
      </w:tr>
      <w:tr w:rsidR="002C6619" w:rsidRPr="003B7866" w14:paraId="63095014" w14:textId="77777777" w:rsidTr="000E3BFC">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5A43F747" w14:textId="77777777" w:rsidR="002C6619" w:rsidRPr="003B7866" w:rsidRDefault="002C6619" w:rsidP="000E3BFC">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7C7256D3" w14:textId="77777777" w:rsidR="002C6619" w:rsidRPr="003B7866" w:rsidRDefault="002C6619" w:rsidP="000E3BFC">
            <w:pPr>
              <w:suppressAutoHyphens/>
              <w:spacing w:before="90" w:after="54" w:line="288" w:lineRule="auto"/>
              <w:ind w:left="57" w:right="57"/>
              <w:rPr>
                <w:rFonts w:cs="Arial"/>
                <w:lang w:eastAsia="ar-SA"/>
              </w:rPr>
            </w:pPr>
            <w:r w:rsidRPr="003B7866">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4979DC68" w14:textId="77777777" w:rsidR="002C6619" w:rsidRPr="003B7866" w:rsidRDefault="002C6619" w:rsidP="000E3BFC">
            <w:pPr>
              <w:suppressAutoHyphens/>
              <w:spacing w:before="90" w:after="54" w:line="288" w:lineRule="auto"/>
              <w:ind w:left="57" w:right="57"/>
              <w:rPr>
                <w:rFonts w:cs="Arial"/>
                <w:lang w:eastAsia="ar-SA"/>
              </w:rPr>
            </w:pPr>
          </w:p>
        </w:tc>
      </w:tr>
      <w:tr w:rsidR="002C6619" w:rsidRPr="003B7866" w14:paraId="6D76658D" w14:textId="77777777" w:rsidTr="000E3BFC">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77520859" w14:textId="77777777" w:rsidR="002C6619" w:rsidRPr="003B7866" w:rsidRDefault="002C6619" w:rsidP="000E3BFC">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21172C8E" w14:textId="77777777" w:rsidR="002C6619" w:rsidRPr="003B7866" w:rsidRDefault="002C6619" w:rsidP="000E3BFC">
            <w:pPr>
              <w:suppressAutoHyphens/>
              <w:spacing w:before="90" w:after="54" w:line="288" w:lineRule="auto"/>
              <w:ind w:left="57" w:right="57"/>
              <w:rPr>
                <w:rFonts w:cs="Arial"/>
                <w:lang w:eastAsia="ar-SA"/>
              </w:rPr>
            </w:pPr>
            <w:r w:rsidRPr="003B7866">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1114FE8F" w14:textId="77777777" w:rsidR="002C6619" w:rsidRPr="003B7866" w:rsidRDefault="002C6619" w:rsidP="000E3BFC">
            <w:pPr>
              <w:suppressAutoHyphens/>
              <w:spacing w:before="90" w:after="54" w:line="288" w:lineRule="auto"/>
              <w:ind w:left="57" w:right="57"/>
              <w:rPr>
                <w:rFonts w:cs="Arial"/>
                <w:lang w:eastAsia="ar-SA"/>
              </w:rPr>
            </w:pPr>
          </w:p>
        </w:tc>
      </w:tr>
      <w:tr w:rsidR="002C6619" w:rsidRPr="003B7866" w14:paraId="464FDB39" w14:textId="77777777" w:rsidTr="000E3BFC">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7222B580" w14:textId="77777777" w:rsidR="002C6619" w:rsidRPr="003B7866" w:rsidRDefault="002C6619" w:rsidP="000E3BFC">
            <w:pPr>
              <w:suppressAutoHyphens/>
              <w:spacing w:before="90" w:after="54" w:line="288" w:lineRule="auto"/>
              <w:ind w:left="57" w:right="57"/>
              <w:rPr>
                <w:rFonts w:cs="Arial"/>
                <w:lang w:eastAsia="ar-SA"/>
              </w:rPr>
            </w:pPr>
            <w:r w:rsidRPr="003B7866">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3899E344" w14:textId="77777777" w:rsidR="002C6619" w:rsidRPr="003B7866" w:rsidRDefault="002C6619" w:rsidP="000E3BFC">
            <w:pPr>
              <w:suppressAutoHyphens/>
              <w:spacing w:before="90" w:after="54" w:line="288" w:lineRule="auto"/>
              <w:ind w:left="57" w:right="57"/>
              <w:rPr>
                <w:rFonts w:cs="Arial"/>
                <w:lang w:eastAsia="ar-SA"/>
              </w:rPr>
            </w:pPr>
            <w:r w:rsidRPr="003B7866">
              <w:rPr>
                <w:rFonts w:cs="Aria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02B0739C" w14:textId="77777777" w:rsidR="002C6619" w:rsidRPr="003B7866" w:rsidRDefault="002C6619" w:rsidP="000E3BFC">
            <w:pPr>
              <w:suppressAutoHyphens/>
              <w:spacing w:before="90" w:after="54" w:line="288" w:lineRule="auto"/>
              <w:ind w:left="57" w:right="57"/>
              <w:rPr>
                <w:rFonts w:cs="Arial"/>
                <w:lang w:eastAsia="ar-SA"/>
              </w:rPr>
            </w:pPr>
          </w:p>
        </w:tc>
      </w:tr>
      <w:tr w:rsidR="002C6619" w:rsidRPr="003B7866" w14:paraId="75846206" w14:textId="77777777" w:rsidTr="000E3BFC">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0099F25B" w14:textId="77777777" w:rsidR="002C6619" w:rsidRPr="003B7866" w:rsidRDefault="002C6619" w:rsidP="000E3BFC">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2CF32C9B" w14:textId="77777777" w:rsidR="002C6619" w:rsidRPr="003B7866" w:rsidRDefault="002C6619" w:rsidP="000E3BFC">
            <w:pPr>
              <w:suppressAutoHyphens/>
              <w:spacing w:before="90" w:after="54" w:line="288" w:lineRule="auto"/>
              <w:ind w:left="57" w:right="57"/>
              <w:rPr>
                <w:rFonts w:cs="Arial"/>
                <w:lang w:eastAsia="ar-SA"/>
              </w:rPr>
            </w:pPr>
            <w:r w:rsidRPr="003B7866">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0802FBD9" w14:textId="77777777" w:rsidR="002C6619" w:rsidRPr="003B7866" w:rsidRDefault="002C6619" w:rsidP="000E3BFC">
            <w:pPr>
              <w:suppressAutoHyphens/>
              <w:spacing w:before="90" w:after="54" w:line="288" w:lineRule="auto"/>
              <w:ind w:left="57" w:right="57"/>
              <w:rPr>
                <w:rFonts w:cs="Arial"/>
                <w:lang w:eastAsia="ar-SA"/>
              </w:rPr>
            </w:pPr>
          </w:p>
        </w:tc>
      </w:tr>
      <w:tr w:rsidR="002C6619" w:rsidRPr="003B7866" w14:paraId="3438347F" w14:textId="77777777" w:rsidTr="000E3BFC">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72B16C7C" w14:textId="77777777" w:rsidR="002C6619" w:rsidRPr="003B7866" w:rsidRDefault="002C6619" w:rsidP="000E3BFC">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1B9BD3A6" w14:textId="77777777" w:rsidR="002C6619" w:rsidRPr="003B7866" w:rsidRDefault="002C6619" w:rsidP="000E3BFC">
            <w:pPr>
              <w:suppressAutoHyphens/>
              <w:spacing w:before="90" w:after="54" w:line="288" w:lineRule="auto"/>
              <w:ind w:left="57" w:right="57"/>
              <w:rPr>
                <w:rFonts w:cs="Arial"/>
                <w:lang w:eastAsia="ar-SA"/>
              </w:rPr>
            </w:pPr>
            <w:r w:rsidRPr="003B7866">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441351DC" w14:textId="77777777" w:rsidR="002C6619" w:rsidRPr="003B7866" w:rsidRDefault="002C6619" w:rsidP="000E3BFC">
            <w:pPr>
              <w:suppressAutoHyphens/>
              <w:spacing w:before="90" w:after="54" w:line="288" w:lineRule="auto"/>
              <w:ind w:left="57" w:right="57"/>
              <w:rPr>
                <w:rFonts w:cs="Arial"/>
                <w:lang w:eastAsia="ar-SA"/>
              </w:rPr>
            </w:pPr>
          </w:p>
        </w:tc>
      </w:tr>
    </w:tbl>
    <w:p w14:paraId="6B42C23A" w14:textId="77777777" w:rsidR="002C6619" w:rsidRPr="003B7866" w:rsidRDefault="002C6619" w:rsidP="002C6619">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2C6619" w:rsidRPr="003B7866" w14:paraId="6730E1A1" w14:textId="77777777" w:rsidTr="000E3BFC">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7B221FF5" w14:textId="77777777" w:rsidR="002C6619" w:rsidRPr="003B7866" w:rsidRDefault="002C6619" w:rsidP="000E3BFC">
            <w:pPr>
              <w:suppressAutoHyphens/>
              <w:spacing w:before="90" w:after="54" w:line="288" w:lineRule="auto"/>
              <w:ind w:left="57" w:right="57"/>
              <w:rPr>
                <w:rFonts w:cs="Arial"/>
                <w:b/>
                <w:bCs/>
                <w:lang w:eastAsia="ar-SA"/>
              </w:rPr>
            </w:pPr>
            <w:r w:rsidRPr="003B7866">
              <w:rPr>
                <w:rFonts w:cs="Arial"/>
                <w:b/>
              </w:rPr>
              <w:t>Referentieopdracht</w:t>
            </w:r>
          </w:p>
        </w:tc>
      </w:tr>
      <w:tr w:rsidR="002C6619" w:rsidRPr="003B7866" w14:paraId="72544636" w14:textId="77777777" w:rsidTr="000E3BFC">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594CBF6B" w14:textId="77777777" w:rsidR="002C6619" w:rsidRPr="003B7866" w:rsidRDefault="002C6619" w:rsidP="000E3BFC">
            <w:pPr>
              <w:suppressAutoHyphens/>
              <w:spacing w:before="90" w:after="54" w:line="288" w:lineRule="auto"/>
              <w:ind w:left="57" w:right="57"/>
              <w:rPr>
                <w:rFonts w:cs="Arial"/>
                <w:lang w:eastAsia="ar-SA"/>
              </w:rPr>
            </w:pPr>
            <w:r w:rsidRPr="003B7866">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70585538" w14:textId="77777777" w:rsidR="002C6619" w:rsidRPr="003B7866" w:rsidRDefault="002C6619" w:rsidP="000E3BFC">
            <w:pPr>
              <w:suppressAutoHyphens/>
              <w:spacing w:before="90" w:after="54" w:line="288" w:lineRule="auto"/>
              <w:ind w:left="57" w:right="57"/>
              <w:rPr>
                <w:rFonts w:cs="Arial"/>
                <w:lang w:eastAsia="ar-SA"/>
              </w:rPr>
            </w:pPr>
            <w:r w:rsidRPr="003B7866">
              <w:rPr>
                <w:rFonts w:cs="Aria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07CA2E06" w14:textId="77777777" w:rsidR="002C6619" w:rsidRPr="003B7866" w:rsidRDefault="002C6619" w:rsidP="000E3BFC">
            <w:pPr>
              <w:suppressAutoHyphens/>
              <w:spacing w:before="90" w:after="54" w:line="288" w:lineRule="auto"/>
              <w:ind w:left="57" w:right="57"/>
              <w:rPr>
                <w:rFonts w:cs="Arial"/>
                <w:lang w:eastAsia="ar-SA"/>
              </w:rPr>
            </w:pPr>
          </w:p>
        </w:tc>
      </w:tr>
      <w:tr w:rsidR="002C6619" w:rsidRPr="003B7866" w14:paraId="290BEE5D" w14:textId="77777777" w:rsidTr="000E3BFC">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26168200" w14:textId="77777777" w:rsidR="002C6619" w:rsidRPr="003B7866" w:rsidRDefault="002C6619" w:rsidP="000E3BFC">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4886018E" w14:textId="77777777" w:rsidR="002C6619" w:rsidRPr="003B7866" w:rsidRDefault="002C6619" w:rsidP="000E3BFC">
            <w:pPr>
              <w:suppressAutoHyphens/>
              <w:spacing w:before="90" w:after="54" w:line="288" w:lineRule="auto"/>
              <w:ind w:left="57" w:right="57"/>
              <w:rPr>
                <w:rFonts w:cs="Arial"/>
                <w:lang w:eastAsia="ar-SA"/>
              </w:rPr>
            </w:pPr>
            <w:r w:rsidRPr="003B7866">
              <w:rPr>
                <w:rFonts w:cs="Aria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57F69055" w14:textId="77777777" w:rsidR="002C6619" w:rsidRPr="003B7866" w:rsidRDefault="002C6619" w:rsidP="000E3BFC">
            <w:pPr>
              <w:suppressAutoHyphens/>
              <w:spacing w:before="90" w:after="54" w:line="288" w:lineRule="auto"/>
              <w:ind w:left="57" w:right="57"/>
              <w:rPr>
                <w:rFonts w:cs="Arial"/>
                <w:lang w:eastAsia="ar-SA"/>
              </w:rPr>
            </w:pPr>
          </w:p>
        </w:tc>
      </w:tr>
      <w:tr w:rsidR="002C6619" w:rsidRPr="003B7866" w14:paraId="03F5828F" w14:textId="77777777" w:rsidTr="000E3BFC">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49C42553" w14:textId="77777777" w:rsidR="002C6619" w:rsidRPr="003B7866" w:rsidRDefault="002C6619" w:rsidP="000E3BFC">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04D8BC32" w14:textId="77777777" w:rsidR="002C6619" w:rsidRPr="003B7866" w:rsidRDefault="002C6619" w:rsidP="000E3BFC">
            <w:pPr>
              <w:suppressAutoHyphens/>
              <w:spacing w:before="90" w:after="54" w:line="288" w:lineRule="auto"/>
              <w:ind w:left="57" w:right="57"/>
              <w:rPr>
                <w:rFonts w:cs="Arial"/>
                <w:lang w:eastAsia="ar-SA"/>
              </w:rPr>
            </w:pPr>
            <w:r w:rsidRPr="003B7866">
              <w:rPr>
                <w:rFonts w:cs="Aria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09B871E1" w14:textId="77777777" w:rsidR="002C6619" w:rsidRPr="003B7866" w:rsidRDefault="002C6619" w:rsidP="000E3BFC">
            <w:pPr>
              <w:suppressAutoHyphens/>
              <w:spacing w:before="90" w:after="54" w:line="288" w:lineRule="auto"/>
              <w:ind w:left="57" w:right="57"/>
              <w:rPr>
                <w:rFonts w:cs="Arial"/>
                <w:lang w:eastAsia="ar-SA"/>
              </w:rPr>
            </w:pPr>
          </w:p>
        </w:tc>
      </w:tr>
      <w:tr w:rsidR="002C6619" w:rsidRPr="003B7866" w14:paraId="7C308D64" w14:textId="77777777" w:rsidTr="000E3BFC">
        <w:trPr>
          <w:cantSplit/>
        </w:trPr>
        <w:tc>
          <w:tcPr>
            <w:tcW w:w="567" w:type="dxa"/>
            <w:tcBorders>
              <w:top w:val="single" w:sz="12" w:space="0" w:color="808080"/>
              <w:left w:val="single" w:sz="8" w:space="0" w:color="C0C0C0"/>
              <w:bottom w:val="single" w:sz="8" w:space="0" w:color="C0C0C0"/>
              <w:right w:val="single" w:sz="8" w:space="0" w:color="C0C0C0"/>
            </w:tcBorders>
            <w:vAlign w:val="center"/>
          </w:tcPr>
          <w:p w14:paraId="7C9E55CD" w14:textId="77777777" w:rsidR="002C6619" w:rsidRPr="003B7866" w:rsidRDefault="002C6619" w:rsidP="000E3BFC">
            <w:pPr>
              <w:suppressAutoHyphens/>
              <w:spacing w:line="240" w:lineRule="auto"/>
              <w:rPr>
                <w:rFonts w:cs="Arial"/>
                <w:lang w:eastAsia="ar-SA"/>
              </w:rPr>
            </w:pPr>
            <w:r w:rsidRPr="003B7866">
              <w:rPr>
                <w:rFonts w:cs="Arial"/>
                <w:lang w:eastAsia="ar-SA"/>
              </w:rPr>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614E9FF8" w14:textId="77777777" w:rsidR="002C6619" w:rsidRPr="003B7866" w:rsidRDefault="002C6619" w:rsidP="000E3BFC">
            <w:pPr>
              <w:suppressAutoHyphens/>
              <w:spacing w:before="90" w:after="54" w:line="288" w:lineRule="auto"/>
              <w:ind w:left="57" w:right="57"/>
              <w:rPr>
                <w:rFonts w:cs="Arial"/>
              </w:rPr>
            </w:pPr>
            <w:r w:rsidRPr="003B7866">
              <w:rPr>
                <w:rFonts w:cs="Arial"/>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205BC8BC" w14:textId="77777777" w:rsidR="002C6619" w:rsidRPr="003B7866" w:rsidRDefault="002C6619" w:rsidP="000E3BFC">
            <w:pPr>
              <w:suppressAutoHyphens/>
              <w:spacing w:before="90" w:after="54" w:line="288" w:lineRule="auto"/>
              <w:ind w:left="57" w:right="57"/>
              <w:rPr>
                <w:rFonts w:cs="Arial"/>
                <w:lang w:eastAsia="ar-SA"/>
              </w:rPr>
            </w:pPr>
          </w:p>
        </w:tc>
      </w:tr>
      <w:tr w:rsidR="002C6619" w:rsidRPr="003B7866" w14:paraId="55BC33C8" w14:textId="77777777" w:rsidTr="000E3BFC">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6DAD1EE6" w14:textId="77777777" w:rsidR="002C6619" w:rsidRPr="003B7866" w:rsidRDefault="002C6619" w:rsidP="000E3BFC">
            <w:pPr>
              <w:suppressAutoHyphens/>
              <w:spacing w:before="90" w:after="54" w:line="288" w:lineRule="auto"/>
              <w:ind w:left="57" w:right="57"/>
              <w:rPr>
                <w:rFonts w:cs="Arial"/>
                <w:lang w:eastAsia="ar-SA"/>
              </w:rPr>
            </w:pPr>
            <w:r w:rsidRPr="003B7866">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25875B36" w14:textId="77777777" w:rsidR="002C6619" w:rsidRPr="003B7866" w:rsidRDefault="002C6619" w:rsidP="000E3BFC">
            <w:pPr>
              <w:suppressAutoHyphens/>
              <w:spacing w:before="90" w:after="54" w:line="288" w:lineRule="auto"/>
              <w:ind w:left="57" w:right="57"/>
              <w:rPr>
                <w:rFonts w:cs="Arial"/>
                <w:bCs/>
                <w:lang w:eastAsia="ar-SA"/>
              </w:rPr>
            </w:pPr>
            <w:r w:rsidRPr="003B7866">
              <w:rPr>
                <w:rFonts w:cs="Arial"/>
              </w:rPr>
              <w:t xml:space="preserve">Omschrijving van de </w:t>
            </w:r>
            <w:r>
              <w:rPr>
                <w:rFonts w:cs="Arial"/>
              </w:rPr>
              <w:t>o</w:t>
            </w:r>
            <w:r w:rsidRPr="003B7866">
              <w:rPr>
                <w:rFonts w:cs="Arial"/>
              </w:rPr>
              <w:t>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54C2F19F" w14:textId="77777777" w:rsidR="002C6619" w:rsidRPr="003B7866" w:rsidRDefault="002C6619" w:rsidP="000E3BFC">
            <w:pPr>
              <w:suppressAutoHyphens/>
              <w:spacing w:before="90" w:after="54" w:line="288" w:lineRule="auto"/>
              <w:ind w:left="57" w:right="57"/>
              <w:rPr>
                <w:rFonts w:cs="Arial"/>
                <w:bCs/>
                <w:lang w:eastAsia="ar-SA"/>
              </w:rPr>
            </w:pPr>
          </w:p>
        </w:tc>
      </w:tr>
      <w:tr w:rsidR="002C6619" w:rsidRPr="003B7866" w14:paraId="0761DFAD" w14:textId="77777777" w:rsidTr="000E3BF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301B6363" w14:textId="77777777" w:rsidR="002C6619" w:rsidRPr="003B7866" w:rsidRDefault="002C6619" w:rsidP="000E3BFC">
            <w:pPr>
              <w:suppressAutoHyphens/>
              <w:spacing w:before="90" w:after="54" w:line="288" w:lineRule="auto"/>
              <w:ind w:left="57" w:right="57"/>
              <w:rPr>
                <w:rFonts w:cs="Arial"/>
              </w:rPr>
            </w:pPr>
            <w:r w:rsidRPr="003B7866">
              <w:rPr>
                <w:rFonts w:cs="Arial"/>
              </w:rPr>
              <w:lastRenderedPageBreak/>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25C09DBD" w14:textId="77777777" w:rsidR="002C6619" w:rsidRPr="003B7866" w:rsidRDefault="002C6619" w:rsidP="000E3BFC">
            <w:pPr>
              <w:suppressAutoHyphens/>
              <w:spacing w:before="90" w:after="54" w:line="288" w:lineRule="auto"/>
              <w:ind w:left="57" w:right="57"/>
              <w:rPr>
                <w:rFonts w:cs="Arial"/>
              </w:rPr>
            </w:pPr>
            <w:r w:rsidRPr="003B7866">
              <w:rPr>
                <w:rFonts w:cs="Arial"/>
              </w:rPr>
              <w:t>Indien verricht in een Samenwerkingsverband: A. het percentage/aandeel in het Samenwerkingsverband; B. aard en inhoud van de eigen werkzaamheden verricht in het Samenwerkingsverband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69702E27" w14:textId="77777777" w:rsidR="002C6619" w:rsidRPr="003B7866" w:rsidRDefault="002C6619" w:rsidP="000E3BFC">
            <w:pPr>
              <w:pStyle w:val="Kop4"/>
              <w:keepLines w:val="0"/>
              <w:pageBreakBefore/>
              <w:spacing w:before="560" w:after="280" w:line="320" w:lineRule="atLeast"/>
              <w:rPr>
                <w:lang w:eastAsia="ar-SA"/>
              </w:rPr>
            </w:pPr>
          </w:p>
          <w:p w14:paraId="0FA78DD9" w14:textId="77777777" w:rsidR="002C6619" w:rsidRPr="003B7866" w:rsidRDefault="002C6619" w:rsidP="000E3BFC">
            <w:pPr>
              <w:rPr>
                <w:lang w:eastAsia="ar-SA"/>
              </w:rPr>
            </w:pPr>
          </w:p>
          <w:p w14:paraId="29F98517" w14:textId="77777777" w:rsidR="002C6619" w:rsidRPr="003B7866" w:rsidRDefault="002C6619" w:rsidP="000E3BFC">
            <w:pPr>
              <w:pStyle w:val="Kop4"/>
              <w:keepLines w:val="0"/>
              <w:pageBreakBefore/>
              <w:spacing w:before="560" w:after="280" w:line="320" w:lineRule="atLeast"/>
              <w:rPr>
                <w:lang w:eastAsia="ar-SA"/>
              </w:rPr>
            </w:pPr>
          </w:p>
          <w:p w14:paraId="6473933A" w14:textId="77777777" w:rsidR="002C6619" w:rsidRPr="003B7866" w:rsidRDefault="002C6619" w:rsidP="000E3BFC">
            <w:pPr>
              <w:rPr>
                <w:lang w:eastAsia="ar-SA"/>
              </w:rPr>
            </w:pPr>
          </w:p>
          <w:p w14:paraId="40E40A09" w14:textId="77777777" w:rsidR="002C6619" w:rsidRPr="003B7866" w:rsidRDefault="002C6619" w:rsidP="000E3BFC">
            <w:pPr>
              <w:rPr>
                <w:lang w:eastAsia="ar-SA"/>
              </w:rPr>
            </w:pPr>
          </w:p>
        </w:tc>
      </w:tr>
    </w:tbl>
    <w:p w14:paraId="50CEB29C" w14:textId="77777777" w:rsidR="002C6619" w:rsidRPr="003B7866" w:rsidRDefault="002C6619" w:rsidP="002C6619">
      <w:pPr>
        <w:suppressAutoHyphens/>
        <w:rPr>
          <w:rFonts w:cs="Arial"/>
          <w:snapToGrid w:val="0"/>
          <w:lang w:eastAsia="ar-SA"/>
        </w:rPr>
      </w:pPr>
      <w:bookmarkStart w:id="34" w:name="_Toc86485888"/>
      <w:bookmarkStart w:id="35" w:name="_Toc86485886"/>
      <w:bookmarkStart w:id="36" w:name="_Toc68944752"/>
      <w:bookmarkStart w:id="37" w:name="_Toc86485889"/>
    </w:p>
    <w:p w14:paraId="24A6DE72" w14:textId="77777777" w:rsidR="002C6619" w:rsidRPr="003B7866" w:rsidRDefault="002C6619" w:rsidP="002C6619">
      <w:pPr>
        <w:suppressAutoHyphens/>
        <w:spacing w:line="288" w:lineRule="auto"/>
        <w:rPr>
          <w:rFonts w:cs="Arial"/>
          <w:snapToGrid w:val="0"/>
        </w:rPr>
      </w:pPr>
    </w:p>
    <w:p w14:paraId="30B071BD" w14:textId="77777777" w:rsidR="002C6619" w:rsidRPr="003B7866" w:rsidRDefault="002C6619" w:rsidP="002C6619">
      <w:pPr>
        <w:suppressAutoHyphens/>
        <w:rPr>
          <w:rFonts w:cs="Arial"/>
          <w:snapToGrid w:val="0"/>
        </w:rPr>
      </w:pPr>
    </w:p>
    <w:p w14:paraId="7C082D95" w14:textId="77777777" w:rsidR="002C6619" w:rsidRPr="003B7866" w:rsidRDefault="002C6619" w:rsidP="002C6619">
      <w:pPr>
        <w:suppressAutoHyphens/>
        <w:rPr>
          <w:rFonts w:cs="Arial"/>
          <w:snapToGrid w:val="0"/>
        </w:rPr>
      </w:pPr>
    </w:p>
    <w:p w14:paraId="60C9A9BC" w14:textId="77777777" w:rsidR="002C6619" w:rsidRPr="003B7866" w:rsidRDefault="002C6619" w:rsidP="002C6619">
      <w:pPr>
        <w:suppressAutoHyphens/>
        <w:rPr>
          <w:rFonts w:cs="Arial"/>
          <w:snapToGrid w:val="0"/>
        </w:rPr>
      </w:pPr>
    </w:p>
    <w:p w14:paraId="33816DD6" w14:textId="77777777" w:rsidR="002C6619" w:rsidRPr="003B7866" w:rsidRDefault="002C6619" w:rsidP="002C6619">
      <w:pPr>
        <w:suppressAutoHyphens/>
        <w:rPr>
          <w:rFonts w:cs="Arial"/>
          <w:snapToGrid w:val="0"/>
        </w:rPr>
      </w:pPr>
    </w:p>
    <w:p w14:paraId="075F6ABC" w14:textId="77777777" w:rsidR="002C6619" w:rsidRPr="003B7866" w:rsidRDefault="002C6619" w:rsidP="002C6619">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2C6619" w:rsidRPr="003B7866" w14:paraId="6B96248E" w14:textId="77777777" w:rsidTr="000E3BFC">
        <w:tc>
          <w:tcPr>
            <w:tcW w:w="2835" w:type="dxa"/>
            <w:tcBorders>
              <w:top w:val="single" w:sz="8" w:space="0" w:color="C0C0C0"/>
              <w:left w:val="single" w:sz="8" w:space="0" w:color="C0C0C0"/>
              <w:bottom w:val="single" w:sz="8" w:space="0" w:color="C0C0C0"/>
            </w:tcBorders>
            <w:shd w:val="clear" w:color="auto" w:fill="E6E6E6"/>
          </w:tcPr>
          <w:p w14:paraId="728E666A"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5BFBF295"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3E57D553" w14:textId="77777777" w:rsidTr="000E3BFC">
        <w:tc>
          <w:tcPr>
            <w:tcW w:w="2835" w:type="dxa"/>
            <w:tcBorders>
              <w:top w:val="single" w:sz="8" w:space="0" w:color="C0C0C0"/>
              <w:left w:val="single" w:sz="8" w:space="0" w:color="C0C0C0"/>
              <w:bottom w:val="single" w:sz="8" w:space="0" w:color="C0C0C0"/>
            </w:tcBorders>
            <w:shd w:val="clear" w:color="auto" w:fill="E6E6E6"/>
          </w:tcPr>
          <w:p w14:paraId="7A054109"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369CF460"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0AF8F85C" w14:textId="77777777" w:rsidTr="000E3BFC">
        <w:tc>
          <w:tcPr>
            <w:tcW w:w="2835" w:type="dxa"/>
            <w:tcBorders>
              <w:top w:val="single" w:sz="8" w:space="0" w:color="C0C0C0"/>
              <w:left w:val="single" w:sz="8" w:space="0" w:color="C0C0C0"/>
              <w:bottom w:val="single" w:sz="8" w:space="0" w:color="C0C0C0"/>
            </w:tcBorders>
            <w:shd w:val="clear" w:color="auto" w:fill="E6E6E6"/>
          </w:tcPr>
          <w:p w14:paraId="4A9FB1CF"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6B75382D"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1A600E3F" w14:textId="77777777" w:rsidTr="000E3BFC">
        <w:tc>
          <w:tcPr>
            <w:tcW w:w="2835" w:type="dxa"/>
            <w:tcBorders>
              <w:top w:val="single" w:sz="8" w:space="0" w:color="C0C0C0"/>
              <w:left w:val="single" w:sz="8" w:space="0" w:color="C0C0C0"/>
              <w:bottom w:val="single" w:sz="8" w:space="0" w:color="C0C0C0"/>
            </w:tcBorders>
            <w:shd w:val="clear" w:color="auto" w:fill="E6E6E6"/>
          </w:tcPr>
          <w:p w14:paraId="0C5C8504"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Handtekening</w:t>
            </w:r>
          </w:p>
          <w:p w14:paraId="5467A8A5" w14:textId="77777777" w:rsidR="002C6619" w:rsidRPr="003B7866" w:rsidRDefault="002C6619" w:rsidP="000E3BFC">
            <w:pPr>
              <w:suppressAutoHyphens/>
              <w:spacing w:before="90" w:after="54" w:line="312" w:lineRule="auto"/>
              <w:ind w:right="57"/>
              <w:rPr>
                <w:rFonts w:eastAsia="Calibri" w:cs="Arial"/>
              </w:rPr>
            </w:pPr>
          </w:p>
          <w:p w14:paraId="27BD92A4" w14:textId="77777777" w:rsidR="002C6619" w:rsidRPr="003B7866" w:rsidRDefault="002C6619" w:rsidP="000E3BFC">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2EAF691B"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0F802AA7" w14:textId="77777777" w:rsidTr="000E3BFC">
        <w:tc>
          <w:tcPr>
            <w:tcW w:w="2835" w:type="dxa"/>
            <w:tcBorders>
              <w:top w:val="single" w:sz="8" w:space="0" w:color="C0C0C0"/>
              <w:left w:val="single" w:sz="8" w:space="0" w:color="C0C0C0"/>
              <w:bottom w:val="single" w:sz="8" w:space="0" w:color="C0C0C0"/>
            </w:tcBorders>
            <w:shd w:val="clear" w:color="auto" w:fill="E6E6E6"/>
          </w:tcPr>
          <w:p w14:paraId="720F4DC4"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502751F6" w14:textId="77777777" w:rsidR="002C6619" w:rsidRPr="003B7866" w:rsidRDefault="002C6619" w:rsidP="000E3BFC">
            <w:pPr>
              <w:suppressAutoHyphens/>
              <w:snapToGrid w:val="0"/>
              <w:spacing w:before="90" w:after="54" w:line="312" w:lineRule="auto"/>
              <w:ind w:right="57"/>
              <w:rPr>
                <w:rFonts w:eastAsia="Calibri" w:cs="Arial"/>
              </w:rPr>
            </w:pPr>
          </w:p>
        </w:tc>
      </w:tr>
    </w:tbl>
    <w:p w14:paraId="42F10BCE" w14:textId="77777777" w:rsidR="002C6619" w:rsidRPr="003B7866" w:rsidRDefault="002C6619" w:rsidP="002C6619">
      <w:pPr>
        <w:suppressAutoHyphens/>
        <w:rPr>
          <w:rFonts w:cs="Arial"/>
          <w:snapToGrid w:val="0"/>
          <w:lang w:eastAsia="ar-SA"/>
        </w:rPr>
      </w:pPr>
    </w:p>
    <w:p w14:paraId="345EAE16" w14:textId="77777777" w:rsidR="002C6619" w:rsidRPr="003B7866" w:rsidRDefault="002C6619" w:rsidP="002C6619">
      <w:pPr>
        <w:pStyle w:val="Kop2"/>
        <w:keepLines w:val="0"/>
        <w:tabs>
          <w:tab w:val="left" w:pos="708"/>
        </w:tabs>
        <w:suppressAutoHyphens/>
        <w:spacing w:before="560" w:after="280" w:line="320" w:lineRule="atLeast"/>
        <w:rPr>
          <w:szCs w:val="20"/>
        </w:rPr>
      </w:pPr>
      <w:r w:rsidRPr="003B7866">
        <w:rPr>
          <w:szCs w:val="20"/>
        </w:rPr>
        <w:br w:type="page"/>
      </w:r>
      <w:bookmarkEnd w:id="34"/>
      <w:bookmarkEnd w:id="35"/>
      <w:bookmarkEnd w:id="36"/>
      <w:bookmarkEnd w:id="37"/>
    </w:p>
    <w:p w14:paraId="2F494A13" w14:textId="77777777" w:rsidR="002C6619" w:rsidRPr="003B7866" w:rsidRDefault="002C6619" w:rsidP="002C6619">
      <w:pPr>
        <w:pStyle w:val="KopBijlage"/>
      </w:pPr>
      <w:bookmarkStart w:id="38" w:name="_Toc419285424"/>
      <w:bookmarkStart w:id="39" w:name="_Toc421086920"/>
      <w:bookmarkStart w:id="40" w:name="_Toc421100643"/>
      <w:bookmarkStart w:id="41" w:name="_Toc71037056"/>
      <w:bookmarkStart w:id="42" w:name="_Toc99717066"/>
      <w:bookmarkStart w:id="43" w:name="_Toc177021998"/>
      <w:r w:rsidRPr="003B7866">
        <w:lastRenderedPageBreak/>
        <w:t>Programma van Eisen</w:t>
      </w:r>
      <w:bookmarkEnd w:id="38"/>
      <w:bookmarkEnd w:id="39"/>
      <w:bookmarkEnd w:id="40"/>
      <w:bookmarkEnd w:id="41"/>
      <w:bookmarkEnd w:id="42"/>
      <w:bookmarkEnd w:id="43"/>
    </w:p>
    <w:p w14:paraId="29AB8AB4" w14:textId="77777777" w:rsidR="002C6619" w:rsidRPr="003B7866" w:rsidRDefault="002C6619" w:rsidP="002C6619">
      <w:pPr>
        <w:suppressAutoHyphens/>
        <w:spacing w:line="288" w:lineRule="auto"/>
        <w:rPr>
          <w:rFonts w:cs="Arial"/>
          <w:i/>
        </w:rPr>
      </w:pPr>
    </w:p>
    <w:p w14:paraId="72307A75" w14:textId="77777777" w:rsidR="002C6619" w:rsidRPr="003F2E7B" w:rsidRDefault="002C6619" w:rsidP="002C6619">
      <w:pPr>
        <w:rPr>
          <w:rFonts w:cstheme="minorHAnsi"/>
        </w:rPr>
      </w:pPr>
      <w:r>
        <w:rPr>
          <w:rFonts w:cstheme="minorHAnsi"/>
        </w:rPr>
        <w:t>Deze bijlage is te vinden in het Beschrijvend Document.</w:t>
      </w:r>
    </w:p>
    <w:p w14:paraId="39EFFC61" w14:textId="77777777" w:rsidR="002C6619" w:rsidRPr="003B7866" w:rsidRDefault="002C6619" w:rsidP="002C6619">
      <w:pPr>
        <w:suppressAutoHyphens/>
      </w:pPr>
      <w:r w:rsidRPr="003B7866">
        <w:br w:type="page"/>
      </w:r>
    </w:p>
    <w:p w14:paraId="46B1E436" w14:textId="77777777" w:rsidR="002C6619" w:rsidRPr="003B7866" w:rsidRDefault="002C6619" w:rsidP="002C6619">
      <w:pPr>
        <w:pStyle w:val="KopBijlage"/>
      </w:pPr>
      <w:bookmarkStart w:id="44" w:name="_Toc71037057"/>
      <w:bookmarkStart w:id="45" w:name="_Toc99717067"/>
      <w:bookmarkStart w:id="46" w:name="_Toc177021999"/>
      <w:bookmarkStart w:id="47" w:name="_Toc419285425"/>
      <w:bookmarkStart w:id="48" w:name="_Toc421086921"/>
      <w:bookmarkStart w:id="49" w:name="_Toc421100644"/>
      <w:r w:rsidRPr="003B7866">
        <w:lastRenderedPageBreak/>
        <w:t>Conformiteitenverklaring</w:t>
      </w:r>
      <w:bookmarkEnd w:id="44"/>
      <w:bookmarkEnd w:id="45"/>
      <w:bookmarkEnd w:id="46"/>
      <w:r w:rsidRPr="003B7866">
        <w:t xml:space="preserve"> </w:t>
      </w:r>
      <w:bookmarkEnd w:id="47"/>
      <w:bookmarkEnd w:id="48"/>
      <w:bookmarkEnd w:id="49"/>
    </w:p>
    <w:p w14:paraId="318CD6B1" w14:textId="77777777" w:rsidR="002C6619" w:rsidRPr="003B7866" w:rsidRDefault="002C6619" w:rsidP="002C6619"/>
    <w:p w14:paraId="03150D6F" w14:textId="77777777" w:rsidR="002C6619" w:rsidRPr="003B7866" w:rsidRDefault="002C6619" w:rsidP="002C6619">
      <w:pPr>
        <w:spacing w:line="276" w:lineRule="auto"/>
      </w:pPr>
      <w:r w:rsidRPr="003B7866">
        <w:t xml:space="preserve">Door het invullen en rechtsgeldig ondertekenen van deze bijlage ‘Conformiteitenverklaring’ verklaart de Inschrijver dat hij akkoord gaat met alle in bijlage </w:t>
      </w:r>
      <w:r>
        <w:t>6</w:t>
      </w:r>
      <w:r w:rsidRPr="003B7866">
        <w:t xml:space="preserve"> ‘Programma van Eisen’ van het Beschrijvend Document gestelde eisen en verklaart hij dat hij gedurende de looptijd van de aanbestedingsprocedure en Overeenkomst aan deze eisen zal voldoen.</w:t>
      </w:r>
    </w:p>
    <w:p w14:paraId="59B11997" w14:textId="77777777" w:rsidR="002C6619" w:rsidRPr="003B7866" w:rsidRDefault="002C6619" w:rsidP="002C6619">
      <w:pPr>
        <w:spacing w:line="276" w:lineRule="auto"/>
      </w:pPr>
    </w:p>
    <w:p w14:paraId="7A2F8D85" w14:textId="77777777" w:rsidR="002C6619" w:rsidRPr="003B7866" w:rsidRDefault="002C6619" w:rsidP="002C6619">
      <w:pPr>
        <w:spacing w:line="276" w:lineRule="auto"/>
      </w:pPr>
      <w:r w:rsidRPr="003B7866">
        <w:rPr>
          <w:rStyle w:val="normaltextrun"/>
          <w:rFonts w:eastAsia="MS Mincho" w:cs="Arial"/>
          <w:color w:val="000000"/>
          <w:shd w:val="clear" w:color="auto" w:fill="FFFFFF"/>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w:t>
      </w:r>
      <w:r w:rsidRPr="003B7866">
        <w:rPr>
          <w:rStyle w:val="eop"/>
          <w:rFonts w:cs="Arial"/>
          <w:color w:val="000000"/>
          <w:shd w:val="clear" w:color="auto" w:fill="FFFFFF"/>
        </w:rPr>
        <w:t> </w:t>
      </w:r>
    </w:p>
    <w:p w14:paraId="0D552C18" w14:textId="77777777" w:rsidR="002C6619" w:rsidRPr="003B7866" w:rsidRDefault="002C6619" w:rsidP="002C6619">
      <w:pPr>
        <w:spacing w:line="276" w:lineRule="auto"/>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2C6619" w:rsidRPr="003B7866" w14:paraId="37850591" w14:textId="77777777" w:rsidTr="000E3BFC">
        <w:tc>
          <w:tcPr>
            <w:tcW w:w="2835" w:type="dxa"/>
            <w:tcBorders>
              <w:top w:val="single" w:sz="8" w:space="0" w:color="C0C0C0"/>
              <w:left w:val="single" w:sz="8" w:space="0" w:color="C0C0C0"/>
              <w:bottom w:val="single" w:sz="8" w:space="0" w:color="C0C0C0"/>
            </w:tcBorders>
            <w:shd w:val="clear" w:color="auto" w:fill="E6E6E6"/>
          </w:tcPr>
          <w:p w14:paraId="1789431A" w14:textId="77777777" w:rsidR="002C6619" w:rsidRPr="003B7866" w:rsidRDefault="002C6619" w:rsidP="000E3BFC">
            <w:pPr>
              <w:suppressAutoHyphens/>
              <w:snapToGrid w:val="0"/>
              <w:spacing w:before="90" w:after="54" w:line="276" w:lineRule="auto"/>
              <w:ind w:right="57"/>
              <w:rPr>
                <w:rFonts w:eastAsia="Calibri" w:cs="Arial"/>
              </w:rPr>
            </w:pPr>
            <w:r w:rsidRPr="003B7866">
              <w:rPr>
                <w:rFonts w:eastAsia="Calibri" w:cs="Arial"/>
              </w:rPr>
              <w:t xml:space="preserve">Statutaire naam van de Inschrijver </w:t>
            </w:r>
          </w:p>
        </w:tc>
        <w:tc>
          <w:tcPr>
            <w:tcW w:w="5690" w:type="dxa"/>
            <w:tcBorders>
              <w:top w:val="single" w:sz="8" w:space="0" w:color="C0C0C0"/>
              <w:left w:val="single" w:sz="8" w:space="0" w:color="C0C0C0"/>
              <w:bottom w:val="single" w:sz="8" w:space="0" w:color="C0C0C0"/>
              <w:right w:val="single" w:sz="8" w:space="0" w:color="C0C0C0"/>
            </w:tcBorders>
          </w:tcPr>
          <w:p w14:paraId="07E000A2"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014ABDA9" w14:textId="77777777" w:rsidTr="000E3BFC">
        <w:tc>
          <w:tcPr>
            <w:tcW w:w="2835" w:type="dxa"/>
            <w:tcBorders>
              <w:top w:val="single" w:sz="8" w:space="0" w:color="C0C0C0"/>
              <w:left w:val="single" w:sz="8" w:space="0" w:color="C0C0C0"/>
              <w:bottom w:val="single" w:sz="8" w:space="0" w:color="C0C0C0"/>
            </w:tcBorders>
            <w:shd w:val="clear" w:color="auto" w:fill="E6E6E6"/>
          </w:tcPr>
          <w:p w14:paraId="053366CB" w14:textId="77777777" w:rsidR="002C6619" w:rsidRPr="003B7866" w:rsidRDefault="002C6619" w:rsidP="000E3BFC">
            <w:pPr>
              <w:suppressAutoHyphens/>
              <w:snapToGrid w:val="0"/>
              <w:spacing w:before="90" w:after="54" w:line="276" w:lineRule="auto"/>
              <w:ind w:right="57"/>
              <w:rPr>
                <w:rFonts w:eastAsia="Calibri" w:cs="Arial"/>
              </w:rPr>
            </w:pPr>
            <w:r w:rsidRPr="003B7866">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1FFB286E"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3F005D1E" w14:textId="77777777" w:rsidTr="000E3BFC">
        <w:tc>
          <w:tcPr>
            <w:tcW w:w="2835" w:type="dxa"/>
            <w:tcBorders>
              <w:top w:val="single" w:sz="8" w:space="0" w:color="C0C0C0"/>
              <w:left w:val="single" w:sz="8" w:space="0" w:color="C0C0C0"/>
              <w:bottom w:val="single" w:sz="8" w:space="0" w:color="C0C0C0"/>
            </w:tcBorders>
            <w:shd w:val="clear" w:color="auto" w:fill="E6E6E6"/>
          </w:tcPr>
          <w:p w14:paraId="2B5AAAA0" w14:textId="77777777" w:rsidR="002C6619" w:rsidRPr="003B7866" w:rsidRDefault="002C6619" w:rsidP="000E3BFC">
            <w:pPr>
              <w:suppressAutoHyphens/>
              <w:snapToGrid w:val="0"/>
              <w:spacing w:before="90" w:after="54" w:line="276" w:lineRule="auto"/>
              <w:ind w:right="57"/>
              <w:rPr>
                <w:rFonts w:eastAsia="Calibri" w:cs="Arial"/>
              </w:rPr>
            </w:pPr>
            <w:r w:rsidRPr="003B7866">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505098BD"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717EACE7" w14:textId="77777777" w:rsidTr="000E3BFC">
        <w:tc>
          <w:tcPr>
            <w:tcW w:w="2835" w:type="dxa"/>
            <w:tcBorders>
              <w:top w:val="single" w:sz="8" w:space="0" w:color="C0C0C0"/>
              <w:left w:val="single" w:sz="8" w:space="0" w:color="C0C0C0"/>
              <w:bottom w:val="single" w:sz="8" w:space="0" w:color="C0C0C0"/>
            </w:tcBorders>
            <w:shd w:val="clear" w:color="auto" w:fill="E6E6E6"/>
          </w:tcPr>
          <w:p w14:paraId="0C0130F4" w14:textId="77777777" w:rsidR="002C6619" w:rsidRPr="003B7866" w:rsidRDefault="002C6619" w:rsidP="000E3BFC">
            <w:pPr>
              <w:suppressAutoHyphens/>
              <w:snapToGrid w:val="0"/>
              <w:spacing w:before="90" w:after="54" w:line="276" w:lineRule="auto"/>
              <w:ind w:right="57"/>
              <w:rPr>
                <w:rFonts w:eastAsia="Calibri" w:cs="Arial"/>
              </w:rPr>
            </w:pPr>
            <w:r w:rsidRPr="003B7866">
              <w:rPr>
                <w:rFonts w:eastAsia="Calibri" w:cs="Arial"/>
              </w:rPr>
              <w:t>Handtekening</w:t>
            </w:r>
          </w:p>
          <w:p w14:paraId="24BFA715" w14:textId="77777777" w:rsidR="002C6619" w:rsidRPr="003B7866" w:rsidRDefault="002C6619" w:rsidP="000E3BFC">
            <w:pPr>
              <w:suppressAutoHyphens/>
              <w:spacing w:before="90" w:after="54" w:line="276" w:lineRule="auto"/>
              <w:ind w:right="57"/>
              <w:rPr>
                <w:rFonts w:eastAsia="Calibri" w:cs="Arial"/>
              </w:rPr>
            </w:pPr>
          </w:p>
          <w:p w14:paraId="67798B12" w14:textId="77777777" w:rsidR="002C6619" w:rsidRPr="003B7866" w:rsidRDefault="002C6619" w:rsidP="000E3BFC">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3CD92574"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5862442B" w14:textId="77777777" w:rsidTr="000E3BFC">
        <w:tc>
          <w:tcPr>
            <w:tcW w:w="2835" w:type="dxa"/>
            <w:tcBorders>
              <w:top w:val="single" w:sz="8" w:space="0" w:color="C0C0C0"/>
              <w:left w:val="single" w:sz="8" w:space="0" w:color="C0C0C0"/>
              <w:bottom w:val="single" w:sz="8" w:space="0" w:color="C0C0C0"/>
            </w:tcBorders>
            <w:shd w:val="clear" w:color="auto" w:fill="E6E6E6"/>
          </w:tcPr>
          <w:p w14:paraId="23BC0AFD" w14:textId="77777777" w:rsidR="002C6619" w:rsidRPr="003B7866" w:rsidRDefault="002C6619" w:rsidP="000E3BFC">
            <w:pPr>
              <w:suppressAutoHyphens/>
              <w:snapToGrid w:val="0"/>
              <w:spacing w:before="90" w:after="54" w:line="276" w:lineRule="auto"/>
              <w:ind w:right="57"/>
              <w:rPr>
                <w:rFonts w:eastAsia="Calibri" w:cs="Arial"/>
              </w:rPr>
            </w:pPr>
            <w:r w:rsidRPr="003B7866">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7FFE4321" w14:textId="77777777" w:rsidR="002C6619" w:rsidRPr="003B7866" w:rsidRDefault="002C6619" w:rsidP="000E3BFC">
            <w:pPr>
              <w:suppressAutoHyphens/>
              <w:snapToGrid w:val="0"/>
              <w:spacing w:before="90" w:after="54" w:line="312" w:lineRule="auto"/>
              <w:ind w:right="57"/>
              <w:rPr>
                <w:rFonts w:eastAsia="Calibri" w:cs="Arial"/>
              </w:rPr>
            </w:pPr>
          </w:p>
        </w:tc>
      </w:tr>
    </w:tbl>
    <w:p w14:paraId="4CDE1723" w14:textId="77777777" w:rsidR="002C6619" w:rsidRPr="003B7866" w:rsidRDefault="002C6619" w:rsidP="002C6619">
      <w:pPr>
        <w:suppressAutoHyphens/>
        <w:rPr>
          <w:rFonts w:cs="Arial"/>
          <w:color w:val="000000"/>
        </w:rPr>
      </w:pPr>
    </w:p>
    <w:p w14:paraId="7F2A7AAB" w14:textId="77777777" w:rsidR="002C6619" w:rsidRPr="003B7866" w:rsidRDefault="002C6619" w:rsidP="002C6619">
      <w:pPr>
        <w:suppressAutoHyphens/>
        <w:rPr>
          <w:rFonts w:cs="Arial"/>
          <w:color w:val="000000"/>
        </w:rPr>
      </w:pPr>
      <w:r w:rsidRPr="003B7866">
        <w:rPr>
          <w:rFonts w:cs="Arial"/>
          <w:color w:val="000000"/>
        </w:rPr>
        <w:t xml:space="preserve"> </w:t>
      </w:r>
    </w:p>
    <w:p w14:paraId="1BB0F3F9" w14:textId="77777777" w:rsidR="002C6619" w:rsidRPr="003B7866" w:rsidRDefault="002C6619" w:rsidP="002C6619">
      <w:bookmarkStart w:id="50" w:name="_Toc419285426"/>
      <w:bookmarkStart w:id="51" w:name="_Toc421086922"/>
      <w:bookmarkStart w:id="52" w:name="_Toc421100645"/>
    </w:p>
    <w:p w14:paraId="6E8C690D" w14:textId="77777777" w:rsidR="002C6619" w:rsidRPr="003B7866" w:rsidRDefault="002C6619" w:rsidP="002C6619">
      <w:pPr>
        <w:suppressAutoHyphens/>
        <w:rPr>
          <w:rFonts w:eastAsia="MS Mincho" w:cs="Arial"/>
          <w:bCs/>
          <w:color w:val="00314E"/>
          <w:sz w:val="60"/>
          <w:szCs w:val="32"/>
        </w:rPr>
      </w:pPr>
      <w:r w:rsidRPr="003B7866">
        <w:br w:type="page"/>
      </w:r>
    </w:p>
    <w:p w14:paraId="1BA71082" w14:textId="77777777" w:rsidR="002C6619" w:rsidRPr="003B7866" w:rsidRDefault="002C6619" w:rsidP="002C6619">
      <w:pPr>
        <w:pStyle w:val="KopBijlage"/>
      </w:pPr>
      <w:bookmarkStart w:id="53" w:name="_Toc71037059"/>
      <w:bookmarkStart w:id="54" w:name="_Toc99717069"/>
      <w:bookmarkStart w:id="55" w:name="_Toc177022000"/>
      <w:r w:rsidRPr="003B7866">
        <w:lastRenderedPageBreak/>
        <w:t xml:space="preserve">Procedure klachtenafhandeling bij (EU) aanbestedingen door </w:t>
      </w:r>
      <w:bookmarkEnd w:id="50"/>
      <w:bookmarkEnd w:id="51"/>
      <w:bookmarkEnd w:id="52"/>
      <w:r w:rsidRPr="003B7866">
        <w:t>de Aanbestedende Dienst</w:t>
      </w:r>
      <w:bookmarkEnd w:id="53"/>
      <w:bookmarkEnd w:id="54"/>
      <w:bookmarkEnd w:id="55"/>
    </w:p>
    <w:p w14:paraId="73311D92" w14:textId="77777777" w:rsidR="002C6619" w:rsidRPr="003B7866" w:rsidRDefault="002C6619" w:rsidP="002C6619">
      <w:pPr>
        <w:suppressAutoHyphens/>
        <w:rPr>
          <w:i/>
        </w:rPr>
      </w:pPr>
    </w:p>
    <w:p w14:paraId="3E485BC8" w14:textId="77777777" w:rsidR="002C6619" w:rsidRPr="003B7866" w:rsidRDefault="002C6619" w:rsidP="002C6619">
      <w:pPr>
        <w:suppressAutoHyphens/>
        <w:rPr>
          <w:i/>
        </w:rPr>
      </w:pPr>
      <w:r w:rsidRPr="003B7866">
        <w:rPr>
          <w:i/>
        </w:rPr>
        <w:t>(Separaat te vinden op TenderNed.)</w:t>
      </w:r>
    </w:p>
    <w:p w14:paraId="78F5D74D" w14:textId="77777777" w:rsidR="002C6619" w:rsidRPr="003B7866" w:rsidRDefault="002C6619" w:rsidP="002C6619">
      <w:pPr>
        <w:suppressAutoHyphens/>
      </w:pPr>
    </w:p>
    <w:p w14:paraId="0A51A867" w14:textId="77777777" w:rsidR="002C6619" w:rsidRPr="003B7866" w:rsidRDefault="002C6619" w:rsidP="002C6619">
      <w:pPr>
        <w:pStyle w:val="KopBijlage"/>
      </w:pPr>
      <w:bookmarkStart w:id="56" w:name="_Toc419285427"/>
      <w:bookmarkStart w:id="57" w:name="_Toc421086923"/>
      <w:bookmarkStart w:id="58" w:name="_Toc421100646"/>
      <w:bookmarkStart w:id="59" w:name="_Toc71037060"/>
      <w:bookmarkStart w:id="60" w:name="_Toc99717070"/>
      <w:bookmarkStart w:id="61" w:name="_Toc177022001"/>
      <w:r w:rsidRPr="003B7866">
        <w:lastRenderedPageBreak/>
        <w:t>Klachtenformulier aanbestedingen</w:t>
      </w:r>
      <w:bookmarkEnd w:id="56"/>
      <w:bookmarkEnd w:id="57"/>
      <w:bookmarkEnd w:id="58"/>
      <w:bookmarkEnd w:id="59"/>
      <w:bookmarkEnd w:id="60"/>
      <w:bookmarkEnd w:id="61"/>
    </w:p>
    <w:p w14:paraId="79B61B9B" w14:textId="77777777" w:rsidR="002C6619" w:rsidRPr="003B7866" w:rsidRDefault="002C6619" w:rsidP="002C6619">
      <w:pPr>
        <w:suppressAutoHyphens/>
        <w:rPr>
          <w:i/>
        </w:rPr>
      </w:pPr>
    </w:p>
    <w:p w14:paraId="5A4DFF3F" w14:textId="77777777" w:rsidR="002C6619" w:rsidRPr="003B7866" w:rsidRDefault="002C6619" w:rsidP="002C6619">
      <w:pPr>
        <w:suppressAutoHyphens/>
        <w:rPr>
          <w:i/>
        </w:rPr>
      </w:pPr>
      <w:r w:rsidRPr="003B7866">
        <w:rPr>
          <w:i/>
        </w:rPr>
        <w:t>(Separaat te vinden op TenderNed.)</w:t>
      </w:r>
    </w:p>
    <w:p w14:paraId="7D45EA20" w14:textId="77777777" w:rsidR="002C6619" w:rsidRPr="003B7866" w:rsidRDefault="002C6619" w:rsidP="002C6619">
      <w:pPr>
        <w:suppressAutoHyphens/>
      </w:pPr>
    </w:p>
    <w:p w14:paraId="7E33D072" w14:textId="77777777" w:rsidR="002C6619" w:rsidRPr="003B7866" w:rsidRDefault="002C6619" w:rsidP="002C6619">
      <w:pPr>
        <w:suppressAutoHyphens/>
      </w:pPr>
    </w:p>
    <w:p w14:paraId="24D0AB50" w14:textId="77777777" w:rsidR="002C6619" w:rsidRPr="003B7866" w:rsidRDefault="002C6619" w:rsidP="002C6619">
      <w:pPr>
        <w:suppressAutoHyphens/>
      </w:pPr>
    </w:p>
    <w:p w14:paraId="7448E650" w14:textId="77777777" w:rsidR="002C6619" w:rsidRPr="003B7866" w:rsidRDefault="002C6619" w:rsidP="002C6619">
      <w:pPr>
        <w:suppressAutoHyphens/>
      </w:pPr>
    </w:p>
    <w:p w14:paraId="2BB88B7E" w14:textId="77777777" w:rsidR="002C6619" w:rsidRPr="003B7866" w:rsidRDefault="002C6619" w:rsidP="002C6619">
      <w:pPr>
        <w:suppressAutoHyphens/>
      </w:pPr>
    </w:p>
    <w:p w14:paraId="61CC2123" w14:textId="77777777" w:rsidR="002C6619" w:rsidRPr="003B7866" w:rsidRDefault="002C6619" w:rsidP="002C6619">
      <w:pPr>
        <w:pStyle w:val="KopBijlage"/>
      </w:pPr>
      <w:bookmarkStart w:id="62" w:name="_Toc419285428"/>
      <w:bookmarkStart w:id="63" w:name="_Toc421086924"/>
      <w:bookmarkStart w:id="64" w:name="_Toc421100647"/>
      <w:bookmarkStart w:id="65" w:name="_Toc71037061"/>
      <w:bookmarkStart w:id="66" w:name="_Toc99717071"/>
      <w:bookmarkStart w:id="67" w:name="_Toc177022002"/>
      <w:r w:rsidRPr="003B7866">
        <w:lastRenderedPageBreak/>
        <w:t>Prijzenblad</w:t>
      </w:r>
      <w:bookmarkEnd w:id="62"/>
      <w:bookmarkEnd w:id="63"/>
      <w:bookmarkEnd w:id="64"/>
      <w:bookmarkEnd w:id="65"/>
      <w:bookmarkEnd w:id="66"/>
      <w:bookmarkEnd w:id="67"/>
    </w:p>
    <w:p w14:paraId="6F2016AD" w14:textId="77777777" w:rsidR="002C6619" w:rsidRPr="003B7866" w:rsidRDefault="002C6619" w:rsidP="002C6619">
      <w:pPr>
        <w:suppressAutoHyphens/>
        <w:rPr>
          <w:i/>
        </w:rPr>
      </w:pPr>
    </w:p>
    <w:p w14:paraId="3D12D852" w14:textId="77777777" w:rsidR="002C6619" w:rsidRPr="003B7866" w:rsidRDefault="002C6619" w:rsidP="002C6619">
      <w:pPr>
        <w:suppressAutoHyphens/>
        <w:rPr>
          <w:i/>
        </w:rPr>
      </w:pPr>
      <w:r w:rsidRPr="003B7866">
        <w:rPr>
          <w:i/>
        </w:rPr>
        <w:t>(Separaat te vinden op TenderNed.)</w:t>
      </w:r>
    </w:p>
    <w:p w14:paraId="170183CE" w14:textId="77777777" w:rsidR="002C6619" w:rsidRPr="003B7866" w:rsidRDefault="002C6619" w:rsidP="002C6619">
      <w:pPr>
        <w:suppressAutoHyphens/>
        <w:rPr>
          <w:i/>
        </w:rPr>
      </w:pPr>
    </w:p>
    <w:p w14:paraId="302A2A49" w14:textId="77777777" w:rsidR="002C6619" w:rsidRPr="003B7866" w:rsidRDefault="002C6619" w:rsidP="002C6619">
      <w:pPr>
        <w:suppressAutoHyphens/>
        <w:rPr>
          <w:i/>
        </w:rPr>
      </w:pPr>
      <w:r w:rsidRPr="003B7866">
        <w:rPr>
          <w:i/>
        </w:rPr>
        <w:t>1</w:t>
      </w:r>
      <w:r w:rsidRPr="003B7866">
        <w:rPr>
          <w:i/>
          <w:vertAlign w:val="superscript"/>
        </w:rPr>
        <w:t>e</w:t>
      </w:r>
      <w:r w:rsidRPr="003B7866">
        <w:rPr>
          <w:i/>
        </w:rPr>
        <w:t xml:space="preserve"> tabblad: </w:t>
      </w:r>
      <w:r>
        <w:rPr>
          <w:i/>
        </w:rPr>
        <w:t>P</w:t>
      </w:r>
      <w:r w:rsidRPr="003B7866">
        <w:rPr>
          <w:i/>
        </w:rPr>
        <w:t>rijzenblad</w:t>
      </w:r>
    </w:p>
    <w:p w14:paraId="5CA5120D" w14:textId="77777777" w:rsidR="002C6619" w:rsidRPr="003B7866" w:rsidRDefault="002C6619" w:rsidP="002C6619">
      <w:pPr>
        <w:suppressAutoHyphens/>
        <w:rPr>
          <w:i/>
        </w:rPr>
      </w:pPr>
      <w:r w:rsidRPr="003B7866">
        <w:rPr>
          <w:i/>
        </w:rPr>
        <w:t>2</w:t>
      </w:r>
      <w:r w:rsidRPr="003B7866">
        <w:rPr>
          <w:i/>
          <w:vertAlign w:val="superscript"/>
        </w:rPr>
        <w:t>e</w:t>
      </w:r>
      <w:r w:rsidRPr="003B7866">
        <w:rPr>
          <w:i/>
        </w:rPr>
        <w:t xml:space="preserve"> tabblad: Optielijst</w:t>
      </w:r>
    </w:p>
    <w:p w14:paraId="43B26D44" w14:textId="77777777" w:rsidR="002C6619" w:rsidRPr="003B7866" w:rsidRDefault="002C6619" w:rsidP="002C6619">
      <w:pPr>
        <w:suppressAutoHyphens/>
        <w:rPr>
          <w:i/>
        </w:rPr>
      </w:pPr>
    </w:p>
    <w:p w14:paraId="2F169CCD" w14:textId="77777777" w:rsidR="002C6619" w:rsidRPr="003B7866" w:rsidRDefault="002C6619" w:rsidP="002C6619">
      <w:pPr>
        <w:suppressAutoHyphens/>
        <w:rPr>
          <w:i/>
        </w:rPr>
      </w:pPr>
    </w:p>
    <w:p w14:paraId="118A28CF" w14:textId="77777777" w:rsidR="002C6619" w:rsidRPr="003B7866" w:rsidRDefault="002C6619" w:rsidP="002C6619">
      <w:pPr>
        <w:pStyle w:val="KopBijlage"/>
      </w:pPr>
      <w:bookmarkStart w:id="68" w:name="_Toc71037063"/>
      <w:bookmarkStart w:id="69" w:name="_Toc99717073"/>
      <w:bookmarkStart w:id="70" w:name="_Toc177022003"/>
      <w:r w:rsidRPr="003B7866">
        <w:lastRenderedPageBreak/>
        <w:t>Stappenplan digitaal inschrijven op overheidsopdrachten via TenderNed</w:t>
      </w:r>
      <w:bookmarkEnd w:id="68"/>
      <w:bookmarkEnd w:id="69"/>
      <w:bookmarkEnd w:id="70"/>
    </w:p>
    <w:p w14:paraId="7C4C59D9" w14:textId="77777777" w:rsidR="002C6619" w:rsidRPr="003B7866" w:rsidRDefault="002C6619" w:rsidP="002C6619">
      <w:pPr>
        <w:suppressAutoHyphens/>
        <w:rPr>
          <w:i/>
        </w:rPr>
      </w:pPr>
    </w:p>
    <w:p w14:paraId="181FD312" w14:textId="77777777" w:rsidR="002C6619" w:rsidRPr="003B7866" w:rsidRDefault="002C6619" w:rsidP="002C6619">
      <w:pPr>
        <w:suppressAutoHyphens/>
        <w:rPr>
          <w:i/>
        </w:rPr>
      </w:pPr>
      <w:r w:rsidRPr="003B7866">
        <w:rPr>
          <w:i/>
        </w:rPr>
        <w:t>(Separaat te vinden op TenderNed.)</w:t>
      </w:r>
    </w:p>
    <w:p w14:paraId="17F1091F" w14:textId="77777777" w:rsidR="002C6619" w:rsidRPr="003B7866" w:rsidRDefault="002C6619" w:rsidP="002C6619">
      <w:r w:rsidRPr="003B7866">
        <w:br w:type="page"/>
      </w:r>
    </w:p>
    <w:p w14:paraId="14F7AADA" w14:textId="77777777" w:rsidR="002C6619" w:rsidRPr="003B7866" w:rsidRDefault="002C6619" w:rsidP="002C6619">
      <w:pPr>
        <w:pStyle w:val="KopBijlage"/>
      </w:pPr>
      <w:bookmarkStart w:id="71" w:name="_Toc480365698"/>
      <w:bookmarkStart w:id="72" w:name="_Toc71037064"/>
      <w:bookmarkStart w:id="73" w:name="_Toc99717074"/>
      <w:bookmarkStart w:id="74" w:name="_Toc177022004"/>
      <w:r w:rsidRPr="003B7866">
        <w:lastRenderedPageBreak/>
        <w:t>Verklaring Samenwerkingsverband</w:t>
      </w:r>
      <w:bookmarkEnd w:id="71"/>
      <w:bookmarkEnd w:id="72"/>
      <w:bookmarkEnd w:id="73"/>
      <w:bookmarkEnd w:id="74"/>
    </w:p>
    <w:p w14:paraId="7C6236B2" w14:textId="77777777" w:rsidR="002C6619" w:rsidRPr="003B7866" w:rsidRDefault="002C6619" w:rsidP="002C6619"/>
    <w:p w14:paraId="5ED95222" w14:textId="77777777" w:rsidR="002C6619" w:rsidRPr="003B7866" w:rsidRDefault="002C6619" w:rsidP="002C6619">
      <w:pPr>
        <w:suppressAutoHyphens/>
        <w:spacing w:line="288" w:lineRule="auto"/>
        <w:rPr>
          <w:rFonts w:eastAsia="Calibri" w:cs="Arial"/>
        </w:rPr>
      </w:pPr>
      <w:r w:rsidRPr="003B7866">
        <w:rPr>
          <w:rFonts w:eastAsia="Calibri" w:cs="Arial"/>
        </w:rPr>
        <w:t xml:space="preserve">Ondergetekenden verklaren dat de leden van het </w:t>
      </w:r>
      <w:r w:rsidRPr="003B7866">
        <w:rPr>
          <w:rFonts w:cs="Arial"/>
        </w:rPr>
        <w:t xml:space="preserve">Samenwerkingsverband </w:t>
      </w:r>
      <w:r w:rsidRPr="003B7866">
        <w:rPr>
          <w:rFonts w:eastAsia="Calibri" w:cs="Arial"/>
        </w:rPr>
        <w:t xml:space="preserve">gezamenlijk en hoofdelijk aansprakelijk zijn voor de volledige en juiste uitvoering van de Overeenkomst in al zijn onderdelen, en verklaren dat </w:t>
      </w:r>
    </w:p>
    <w:p w14:paraId="5230CBC6" w14:textId="77777777" w:rsidR="002C6619" w:rsidRPr="003B7866" w:rsidRDefault="002C6619" w:rsidP="002C6619">
      <w:pPr>
        <w:suppressAutoHyphens/>
        <w:spacing w:line="288" w:lineRule="auto"/>
        <w:rPr>
          <w:rFonts w:eastAsia="Calibri" w:cs="Arial"/>
        </w:rPr>
      </w:pPr>
    </w:p>
    <w:p w14:paraId="35065A93" w14:textId="77777777" w:rsidR="002C6619" w:rsidRPr="003B7866" w:rsidRDefault="002C6619" w:rsidP="002C6619">
      <w:pPr>
        <w:suppressAutoHyphens/>
        <w:spacing w:line="288" w:lineRule="auto"/>
        <w:rPr>
          <w:rFonts w:eastAsia="Calibri" w:cs="Arial"/>
        </w:rPr>
      </w:pPr>
      <w:r w:rsidRPr="003B7866">
        <w:rPr>
          <w:rFonts w:eastAsia="Calibri" w:cs="Arial"/>
        </w:rPr>
        <w:t xml:space="preserve">……………………………………………………………………………. zal optreden als vertegenwoordiger (penvoerder) van het </w:t>
      </w:r>
      <w:r w:rsidRPr="003B7866">
        <w:rPr>
          <w:rFonts w:cs="Arial"/>
        </w:rPr>
        <w:t>Samenwerkingsverband</w:t>
      </w:r>
      <w:r w:rsidRPr="003B7866">
        <w:rPr>
          <w:rFonts w:eastAsia="Calibri" w:cs="Arial"/>
        </w:rPr>
        <w:t xml:space="preserve"> en bevoegd is het </w:t>
      </w:r>
      <w:r w:rsidRPr="003B7866">
        <w:rPr>
          <w:rFonts w:cs="Arial"/>
        </w:rPr>
        <w:t>Samenwerkingsverband</w:t>
      </w:r>
      <w:r w:rsidRPr="003B7866">
        <w:rPr>
          <w:rFonts w:eastAsia="Calibri" w:cs="Arial"/>
        </w:rPr>
        <w:t xml:space="preserve"> in alle opzichten te vertegenwoordigen en te binden en als enig aanspreekpunt voor de Aanbestedende Dienst dient.</w:t>
      </w:r>
    </w:p>
    <w:p w14:paraId="4FCD859B" w14:textId="77777777" w:rsidR="002C6619" w:rsidRPr="003B7866" w:rsidRDefault="002C6619" w:rsidP="002C6619">
      <w:pPr>
        <w:suppressAutoHyphens/>
        <w:spacing w:line="288" w:lineRule="auto"/>
        <w:rPr>
          <w:rFonts w:eastAsia="Calibri" w:cs="Arial"/>
        </w:rPr>
      </w:pPr>
    </w:p>
    <w:p w14:paraId="1A8B5ABC" w14:textId="77777777" w:rsidR="002C6619" w:rsidRPr="003B7866" w:rsidRDefault="002C6619" w:rsidP="002C6619">
      <w:pPr>
        <w:suppressAutoHyphens/>
        <w:spacing w:line="288" w:lineRule="auto"/>
        <w:rPr>
          <w:rFonts w:eastAsia="Calibri" w:cs="Arial"/>
        </w:rPr>
      </w:pPr>
      <w:r w:rsidRPr="003B7866">
        <w:rPr>
          <w:rFonts w:eastAsia="Calibri" w:cs="Arial"/>
        </w:rPr>
        <w:t xml:space="preserve">De reden dat in </w:t>
      </w:r>
      <w:r w:rsidRPr="003B7866">
        <w:rPr>
          <w:rFonts w:cs="Arial"/>
        </w:rPr>
        <w:t>Samenwerkingsverband</w:t>
      </w:r>
      <w:r w:rsidRPr="003B7866">
        <w:rPr>
          <w:rFonts w:eastAsia="Calibri" w:cs="Arial"/>
        </w:rPr>
        <w:t xml:space="preserve"> wordt ingeschreven is de volgende:</w:t>
      </w:r>
    </w:p>
    <w:p w14:paraId="6F24A673" w14:textId="77777777" w:rsidR="002C6619" w:rsidRPr="003B7866" w:rsidRDefault="002C6619" w:rsidP="002C6619">
      <w:pPr>
        <w:suppressAutoHyphens/>
        <w:spacing w:line="288" w:lineRule="auto"/>
        <w:rPr>
          <w:rFonts w:eastAsia="Calibri" w:cs="Arial"/>
        </w:rPr>
      </w:pPr>
      <w:r w:rsidRPr="003B7866">
        <w:rPr>
          <w:rFonts w:eastAsia="Calibri" w:cs="Arial"/>
        </w:rPr>
        <w:t>…………………………………………………………………………………………………………………………………………………………………………………………………………………………</w:t>
      </w:r>
    </w:p>
    <w:p w14:paraId="6C1286E8" w14:textId="77777777" w:rsidR="002C6619" w:rsidRPr="003B7866" w:rsidRDefault="002C6619" w:rsidP="002C6619">
      <w:pPr>
        <w:suppressAutoHyphens/>
        <w:spacing w:line="288" w:lineRule="auto"/>
        <w:rPr>
          <w:rFonts w:eastAsia="Calibri" w:cs="Arial"/>
        </w:rPr>
      </w:pPr>
    </w:p>
    <w:p w14:paraId="1DCE594F" w14:textId="77777777" w:rsidR="002C6619" w:rsidRPr="003B7866" w:rsidRDefault="002C6619" w:rsidP="002C6619">
      <w:pPr>
        <w:suppressAutoHyphens/>
        <w:spacing w:line="288" w:lineRule="auto"/>
        <w:rPr>
          <w:rFonts w:eastAsia="Calibri" w:cs="Arial"/>
        </w:rPr>
      </w:pPr>
      <w:r w:rsidRPr="003B7866">
        <w:rPr>
          <w:rFonts w:eastAsia="Calibri" w:cs="Arial"/>
        </w:rPr>
        <w:t xml:space="preserve">De Aanbestedende Dienst wenst te vernemen welke onderdelen van de Opdracht door welk lid van het </w:t>
      </w:r>
      <w:r w:rsidRPr="003B7866">
        <w:rPr>
          <w:rFonts w:cs="Arial"/>
        </w:rPr>
        <w:t>Samenwerkingsverband</w:t>
      </w:r>
      <w:r w:rsidRPr="003B7866">
        <w:rPr>
          <w:rFonts w:eastAsia="Calibri" w:cs="Arial"/>
        </w:rPr>
        <w:t xml:space="preserve"> worden vervuld:</w:t>
      </w:r>
    </w:p>
    <w:p w14:paraId="1044FC40" w14:textId="77777777" w:rsidR="002C6619" w:rsidRPr="003B7866" w:rsidRDefault="002C6619" w:rsidP="002C6619">
      <w:pPr>
        <w:suppressAutoHyphens/>
        <w:spacing w:line="288" w:lineRule="auto"/>
        <w:rPr>
          <w:rFonts w:eastAsia="Calibri" w:cs="Arial"/>
        </w:rPr>
      </w:pPr>
      <w:r w:rsidRPr="003B7866">
        <w:rPr>
          <w:rFonts w:eastAsia="Calibri" w:cs="Arial"/>
        </w:rPr>
        <w:t>…………………………………………………………………………………………………………………………………………………………………………………………………………………………</w:t>
      </w:r>
    </w:p>
    <w:p w14:paraId="418DE0D7" w14:textId="77777777" w:rsidR="002C6619" w:rsidRPr="003B7866" w:rsidRDefault="002C6619" w:rsidP="002C6619">
      <w:pPr>
        <w:suppressAutoHyphens/>
        <w:spacing w:line="288" w:lineRule="auto"/>
        <w:rPr>
          <w:rFonts w:eastAsia="Calibri" w:cs="Arial"/>
        </w:rPr>
      </w:pPr>
    </w:p>
    <w:p w14:paraId="7AF77DC8" w14:textId="77777777" w:rsidR="002C6619" w:rsidRPr="003B7866" w:rsidRDefault="002C6619" w:rsidP="002C6619">
      <w:pPr>
        <w:suppressAutoHyphens/>
        <w:spacing w:line="288" w:lineRule="auto"/>
        <w:rPr>
          <w:rFonts w:eastAsia="Calibri" w:cs="Arial"/>
        </w:rPr>
      </w:pPr>
      <w:r w:rsidRPr="003B7866">
        <w:rPr>
          <w:rFonts w:eastAsia="Calibri" w:cs="Arial"/>
        </w:rPr>
        <w:t xml:space="preserve">Ondergetekenden verklaren dat zij deze verklaring naar waarheid hebben ondertekend en tevens dat zij daartoe, namens het betreffende lid van het </w:t>
      </w:r>
      <w:r w:rsidRPr="003B7866">
        <w:rPr>
          <w:rFonts w:cs="Arial"/>
        </w:rPr>
        <w:t>Samenwerkingsverband</w:t>
      </w:r>
      <w:r w:rsidRPr="003B7866">
        <w:rPr>
          <w:rFonts w:eastAsia="Calibri" w:cs="Arial"/>
        </w:rPr>
        <w:t>, rechtens bevoegd zijn.</w:t>
      </w:r>
    </w:p>
    <w:p w14:paraId="03A14E28" w14:textId="77777777" w:rsidR="002C6619" w:rsidRPr="003B7866" w:rsidRDefault="002C6619" w:rsidP="002C6619">
      <w:pPr>
        <w:suppressAutoHyphens/>
        <w:spacing w:line="288" w:lineRule="auto"/>
        <w:rPr>
          <w:rFonts w:eastAsia="Calibri" w:cs="Arial"/>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2C6619" w:rsidRPr="003B7866" w14:paraId="11B59F93" w14:textId="77777777" w:rsidTr="000E3BFC">
        <w:tc>
          <w:tcPr>
            <w:tcW w:w="2835" w:type="dxa"/>
            <w:tcBorders>
              <w:top w:val="single" w:sz="8" w:space="0" w:color="C0C0C0"/>
              <w:left w:val="single" w:sz="8" w:space="0" w:color="C0C0C0"/>
              <w:bottom w:val="single" w:sz="8" w:space="0" w:color="C0C0C0"/>
            </w:tcBorders>
            <w:shd w:val="clear" w:color="auto" w:fill="E6E6E6"/>
          </w:tcPr>
          <w:p w14:paraId="5E40089B"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 xml:space="preserve">Statutaire naam lid van het </w:t>
            </w:r>
            <w:r w:rsidRPr="003B7866">
              <w:rPr>
                <w:rFonts w:cs="Arial"/>
              </w:rPr>
              <w:t>Samenwerkingsverband</w:t>
            </w:r>
          </w:p>
        </w:tc>
        <w:tc>
          <w:tcPr>
            <w:tcW w:w="5690" w:type="dxa"/>
            <w:tcBorders>
              <w:top w:val="single" w:sz="8" w:space="0" w:color="C0C0C0"/>
              <w:left w:val="single" w:sz="8" w:space="0" w:color="C0C0C0"/>
              <w:bottom w:val="single" w:sz="8" w:space="0" w:color="C0C0C0"/>
              <w:right w:val="single" w:sz="8" w:space="0" w:color="C0C0C0"/>
            </w:tcBorders>
          </w:tcPr>
          <w:p w14:paraId="5997055D"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5B12EE2E" w14:textId="77777777" w:rsidTr="000E3BFC">
        <w:tc>
          <w:tcPr>
            <w:tcW w:w="2835" w:type="dxa"/>
            <w:tcBorders>
              <w:top w:val="single" w:sz="8" w:space="0" w:color="C0C0C0"/>
              <w:left w:val="single" w:sz="8" w:space="0" w:color="C0C0C0"/>
              <w:bottom w:val="single" w:sz="8" w:space="0" w:color="C0C0C0"/>
            </w:tcBorders>
            <w:shd w:val="clear" w:color="auto" w:fill="E6E6E6"/>
          </w:tcPr>
          <w:p w14:paraId="7FB77542"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3C1A6148"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07F6FC46" w14:textId="77777777" w:rsidTr="000E3BFC">
        <w:tc>
          <w:tcPr>
            <w:tcW w:w="2835" w:type="dxa"/>
            <w:tcBorders>
              <w:top w:val="single" w:sz="8" w:space="0" w:color="C0C0C0"/>
              <w:left w:val="single" w:sz="8" w:space="0" w:color="C0C0C0"/>
              <w:bottom w:val="single" w:sz="8" w:space="0" w:color="C0C0C0"/>
            </w:tcBorders>
            <w:shd w:val="clear" w:color="auto" w:fill="E6E6E6"/>
          </w:tcPr>
          <w:p w14:paraId="0048518D"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716D44D8"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74EACFEE" w14:textId="77777777" w:rsidTr="000E3BFC">
        <w:tc>
          <w:tcPr>
            <w:tcW w:w="2835" w:type="dxa"/>
            <w:tcBorders>
              <w:top w:val="single" w:sz="8" w:space="0" w:color="C0C0C0"/>
              <w:left w:val="single" w:sz="8" w:space="0" w:color="C0C0C0"/>
              <w:bottom w:val="single" w:sz="8" w:space="0" w:color="C0C0C0"/>
            </w:tcBorders>
            <w:shd w:val="clear" w:color="auto" w:fill="E6E6E6"/>
          </w:tcPr>
          <w:p w14:paraId="2938B736"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Handtekening</w:t>
            </w:r>
          </w:p>
          <w:p w14:paraId="7FD96BC7" w14:textId="77777777" w:rsidR="002C6619" w:rsidRPr="003B7866" w:rsidRDefault="002C6619" w:rsidP="000E3BFC">
            <w:pPr>
              <w:suppressAutoHyphens/>
              <w:spacing w:before="90" w:after="54" w:line="312" w:lineRule="auto"/>
              <w:ind w:right="57"/>
              <w:rPr>
                <w:rFonts w:eastAsia="Calibri" w:cs="Arial"/>
              </w:rPr>
            </w:pPr>
          </w:p>
          <w:p w14:paraId="5308B757" w14:textId="77777777" w:rsidR="002C6619" w:rsidRPr="003B7866" w:rsidRDefault="002C6619" w:rsidP="000E3BFC">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106E5CCD"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17DFA599" w14:textId="77777777" w:rsidTr="000E3BFC">
        <w:tc>
          <w:tcPr>
            <w:tcW w:w="2835" w:type="dxa"/>
            <w:tcBorders>
              <w:top w:val="single" w:sz="8" w:space="0" w:color="C0C0C0"/>
              <w:left w:val="single" w:sz="8" w:space="0" w:color="C0C0C0"/>
              <w:bottom w:val="single" w:sz="8" w:space="0" w:color="C0C0C0"/>
            </w:tcBorders>
            <w:shd w:val="clear" w:color="auto" w:fill="E6E6E6"/>
          </w:tcPr>
          <w:p w14:paraId="6F37C4C9"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49853F71" w14:textId="77777777" w:rsidR="002C6619" w:rsidRPr="003B7866" w:rsidRDefault="002C6619" w:rsidP="000E3BFC">
            <w:pPr>
              <w:suppressAutoHyphens/>
              <w:snapToGrid w:val="0"/>
              <w:spacing w:before="90" w:after="54" w:line="312" w:lineRule="auto"/>
              <w:ind w:right="57"/>
              <w:rPr>
                <w:rFonts w:eastAsia="Calibri" w:cs="Arial"/>
              </w:rPr>
            </w:pPr>
          </w:p>
        </w:tc>
      </w:tr>
    </w:tbl>
    <w:p w14:paraId="79E0A65C" w14:textId="77777777" w:rsidR="002C6619" w:rsidRPr="003B7866" w:rsidRDefault="002C6619" w:rsidP="002C6619">
      <w:pPr>
        <w:suppressAutoHyphens/>
        <w:spacing w:line="288" w:lineRule="auto"/>
        <w:rPr>
          <w:rFonts w:eastAsia="Calibri" w:cs="Arial"/>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2C6619" w:rsidRPr="003B7866" w14:paraId="3DD494B7" w14:textId="77777777" w:rsidTr="000E3BFC">
        <w:tc>
          <w:tcPr>
            <w:tcW w:w="2835" w:type="dxa"/>
            <w:tcBorders>
              <w:top w:val="single" w:sz="8" w:space="0" w:color="C0C0C0"/>
              <w:left w:val="single" w:sz="8" w:space="0" w:color="C0C0C0"/>
              <w:bottom w:val="single" w:sz="8" w:space="0" w:color="C0C0C0"/>
            </w:tcBorders>
            <w:shd w:val="clear" w:color="auto" w:fill="E6E6E6"/>
          </w:tcPr>
          <w:p w14:paraId="3A5B1813"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 xml:space="preserve">Statutaire naam lid van het </w:t>
            </w:r>
            <w:r w:rsidRPr="003B7866">
              <w:rPr>
                <w:rFonts w:cs="Arial"/>
              </w:rPr>
              <w:t>Samenwerkingsverband</w:t>
            </w:r>
          </w:p>
        </w:tc>
        <w:tc>
          <w:tcPr>
            <w:tcW w:w="5690" w:type="dxa"/>
            <w:tcBorders>
              <w:top w:val="single" w:sz="8" w:space="0" w:color="C0C0C0"/>
              <w:left w:val="single" w:sz="8" w:space="0" w:color="C0C0C0"/>
              <w:bottom w:val="single" w:sz="8" w:space="0" w:color="C0C0C0"/>
              <w:right w:val="single" w:sz="8" w:space="0" w:color="C0C0C0"/>
            </w:tcBorders>
          </w:tcPr>
          <w:p w14:paraId="53B76618"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30D0BCF0" w14:textId="77777777" w:rsidTr="000E3BFC">
        <w:tc>
          <w:tcPr>
            <w:tcW w:w="2835" w:type="dxa"/>
            <w:tcBorders>
              <w:top w:val="single" w:sz="8" w:space="0" w:color="C0C0C0"/>
              <w:left w:val="single" w:sz="8" w:space="0" w:color="C0C0C0"/>
              <w:bottom w:val="single" w:sz="8" w:space="0" w:color="C0C0C0"/>
            </w:tcBorders>
            <w:shd w:val="clear" w:color="auto" w:fill="E6E6E6"/>
          </w:tcPr>
          <w:p w14:paraId="1F59FCD6"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5A4554BD"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7120AFC2" w14:textId="77777777" w:rsidTr="000E3BFC">
        <w:tc>
          <w:tcPr>
            <w:tcW w:w="2835" w:type="dxa"/>
            <w:tcBorders>
              <w:top w:val="single" w:sz="8" w:space="0" w:color="C0C0C0"/>
              <w:left w:val="single" w:sz="8" w:space="0" w:color="C0C0C0"/>
              <w:bottom w:val="single" w:sz="8" w:space="0" w:color="C0C0C0"/>
            </w:tcBorders>
            <w:shd w:val="clear" w:color="auto" w:fill="E6E6E6"/>
          </w:tcPr>
          <w:p w14:paraId="52ED1AB4"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6D264B39"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6F80C64D" w14:textId="77777777" w:rsidTr="000E3BFC">
        <w:tc>
          <w:tcPr>
            <w:tcW w:w="2835" w:type="dxa"/>
            <w:tcBorders>
              <w:top w:val="single" w:sz="8" w:space="0" w:color="C0C0C0"/>
              <w:left w:val="single" w:sz="8" w:space="0" w:color="C0C0C0"/>
              <w:bottom w:val="single" w:sz="8" w:space="0" w:color="C0C0C0"/>
            </w:tcBorders>
            <w:shd w:val="clear" w:color="auto" w:fill="E6E6E6"/>
          </w:tcPr>
          <w:p w14:paraId="0E038E9B"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Handtekening</w:t>
            </w:r>
          </w:p>
          <w:p w14:paraId="39827DCA" w14:textId="77777777" w:rsidR="002C6619" w:rsidRPr="003B7866" w:rsidRDefault="002C6619" w:rsidP="000E3BFC">
            <w:pPr>
              <w:suppressAutoHyphens/>
              <w:spacing w:before="90" w:after="54" w:line="312" w:lineRule="auto"/>
              <w:ind w:right="57"/>
              <w:rPr>
                <w:rFonts w:eastAsia="Calibri" w:cs="Arial"/>
              </w:rPr>
            </w:pPr>
          </w:p>
          <w:p w14:paraId="5E209209" w14:textId="77777777" w:rsidR="002C6619" w:rsidRPr="003B7866" w:rsidRDefault="002C6619" w:rsidP="000E3BFC">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228F5370" w14:textId="77777777" w:rsidR="002C6619" w:rsidRPr="003B7866" w:rsidRDefault="002C6619" w:rsidP="000E3BFC">
            <w:pPr>
              <w:suppressAutoHyphens/>
              <w:snapToGrid w:val="0"/>
              <w:spacing w:before="90" w:after="54" w:line="312" w:lineRule="auto"/>
              <w:ind w:right="57"/>
              <w:rPr>
                <w:rFonts w:eastAsia="Calibri" w:cs="Arial"/>
              </w:rPr>
            </w:pPr>
          </w:p>
        </w:tc>
      </w:tr>
      <w:tr w:rsidR="002C6619" w:rsidRPr="003B7866" w14:paraId="01990A65" w14:textId="77777777" w:rsidTr="000E3BFC">
        <w:tc>
          <w:tcPr>
            <w:tcW w:w="2835" w:type="dxa"/>
            <w:tcBorders>
              <w:top w:val="single" w:sz="8" w:space="0" w:color="C0C0C0"/>
              <w:left w:val="single" w:sz="8" w:space="0" w:color="C0C0C0"/>
              <w:bottom w:val="single" w:sz="8" w:space="0" w:color="C0C0C0"/>
            </w:tcBorders>
            <w:shd w:val="clear" w:color="auto" w:fill="E6E6E6"/>
          </w:tcPr>
          <w:p w14:paraId="3A447747"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6FA0A9A5" w14:textId="77777777" w:rsidR="002C6619" w:rsidRPr="003B7866" w:rsidRDefault="002C6619" w:rsidP="000E3BFC">
            <w:pPr>
              <w:suppressAutoHyphens/>
              <w:snapToGrid w:val="0"/>
              <w:spacing w:before="90" w:after="54" w:line="312" w:lineRule="auto"/>
              <w:ind w:right="57"/>
              <w:rPr>
                <w:rFonts w:eastAsia="Calibri" w:cs="Arial"/>
              </w:rPr>
            </w:pPr>
          </w:p>
        </w:tc>
      </w:tr>
    </w:tbl>
    <w:p w14:paraId="67306416" w14:textId="77777777" w:rsidR="002C6619" w:rsidRPr="003B7866" w:rsidRDefault="002C6619" w:rsidP="002C6619">
      <w:pPr>
        <w:suppressAutoHyphens/>
        <w:spacing w:line="288" w:lineRule="auto"/>
        <w:rPr>
          <w:rFonts w:eastAsia="Calibri" w:cs="Arial"/>
        </w:rPr>
      </w:pPr>
    </w:p>
    <w:p w14:paraId="467C7DF4" w14:textId="77777777" w:rsidR="002C6619" w:rsidRPr="003B7866" w:rsidRDefault="002C6619" w:rsidP="002C6619">
      <w:r w:rsidRPr="003B7866">
        <w:br w:type="page"/>
      </w:r>
    </w:p>
    <w:p w14:paraId="30F8D667" w14:textId="77777777" w:rsidR="002C6619" w:rsidRPr="003B7866" w:rsidRDefault="002C6619" w:rsidP="002C6619">
      <w:pPr>
        <w:pStyle w:val="KopBijlage"/>
      </w:pPr>
      <w:bookmarkStart w:id="75" w:name="_Toc419285421"/>
      <w:bookmarkStart w:id="76" w:name="_Toc421086917"/>
      <w:bookmarkStart w:id="77" w:name="_Toc421100640"/>
      <w:bookmarkStart w:id="78" w:name="_Toc480365700"/>
      <w:bookmarkStart w:id="79" w:name="_Toc71037065"/>
      <w:bookmarkStart w:id="80" w:name="_Toc99717075"/>
      <w:bookmarkStart w:id="81" w:name="_Toc177022005"/>
      <w:r w:rsidRPr="003B7866">
        <w:lastRenderedPageBreak/>
        <w:t>Verklaring middelen derde</w:t>
      </w:r>
      <w:bookmarkEnd w:id="75"/>
      <w:bookmarkEnd w:id="76"/>
      <w:bookmarkEnd w:id="77"/>
      <w:bookmarkEnd w:id="78"/>
      <w:bookmarkEnd w:id="79"/>
      <w:bookmarkEnd w:id="80"/>
      <w:bookmarkEnd w:id="81"/>
    </w:p>
    <w:p w14:paraId="55460250" w14:textId="77777777" w:rsidR="002C6619" w:rsidRPr="003B7866" w:rsidRDefault="002C6619" w:rsidP="002C6619">
      <w:pPr>
        <w:rPr>
          <w:rFonts w:eastAsia="MS Mincho"/>
        </w:rPr>
      </w:pPr>
    </w:p>
    <w:p w14:paraId="79D3892E" w14:textId="77777777" w:rsidR="002C6619" w:rsidRPr="003B7866" w:rsidRDefault="002C6619" w:rsidP="002C6619">
      <w:pPr>
        <w:suppressAutoHyphens/>
        <w:spacing w:line="288" w:lineRule="auto"/>
        <w:rPr>
          <w:rFonts w:cs="Arial"/>
        </w:rPr>
      </w:pPr>
      <w:r w:rsidRPr="003B7866">
        <w:rPr>
          <w:rFonts w:eastAsia="Calibri" w:cs="Arial"/>
        </w:rPr>
        <w:t>Ondergetekenden verklaren dat</w:t>
      </w:r>
      <w:r w:rsidRPr="003B7866">
        <w:rPr>
          <w:rFonts w:cs="Arial"/>
        </w:rPr>
        <w:t xml:space="preserve">: </w:t>
      </w:r>
    </w:p>
    <w:p w14:paraId="4342ACE9" w14:textId="77777777" w:rsidR="002C6619" w:rsidRPr="003B7866" w:rsidRDefault="002C6619" w:rsidP="002C6619">
      <w:pPr>
        <w:ind w:left="567"/>
        <w:rPr>
          <w:rFonts w:cs="Arial"/>
        </w:rPr>
      </w:pPr>
    </w:p>
    <w:p w14:paraId="6FF04294" w14:textId="77777777" w:rsidR="002C6619" w:rsidRPr="003B7866" w:rsidRDefault="002C6619" w:rsidP="002C6619">
      <w:pPr>
        <w:numPr>
          <w:ilvl w:val="0"/>
          <w:numId w:val="11"/>
        </w:numPr>
        <w:tabs>
          <w:tab w:val="left" w:pos="397"/>
        </w:tabs>
        <w:suppressAutoHyphens/>
        <w:spacing w:after="0" w:line="288" w:lineRule="auto"/>
        <w:contextualSpacing/>
        <w:rPr>
          <w:rFonts w:cs="Arial"/>
        </w:rPr>
      </w:pPr>
      <w:r w:rsidRPr="003B7866">
        <w:rPr>
          <w:rFonts w:cs="Arial"/>
        </w:rPr>
        <w:t>[Naam Inschrijver] zich met betrekking tot de geschiktheidseis zoals genoemd in paragraaf [=] van het Beschrijvend Document beroept op de middelen van [naam derde];</w:t>
      </w:r>
    </w:p>
    <w:p w14:paraId="6F372318" w14:textId="77777777" w:rsidR="002C6619" w:rsidRPr="003B7866" w:rsidRDefault="002C6619" w:rsidP="002C6619">
      <w:pPr>
        <w:suppressAutoHyphens/>
        <w:spacing w:line="288" w:lineRule="auto"/>
        <w:rPr>
          <w:rFonts w:eastAsia="Calibri" w:cs="Arial"/>
        </w:rPr>
      </w:pPr>
    </w:p>
    <w:p w14:paraId="314A4F53" w14:textId="77777777" w:rsidR="002C6619" w:rsidRPr="003B7866" w:rsidRDefault="002C6619" w:rsidP="002C6619">
      <w:pPr>
        <w:numPr>
          <w:ilvl w:val="0"/>
          <w:numId w:val="11"/>
        </w:numPr>
        <w:tabs>
          <w:tab w:val="left" w:pos="397"/>
        </w:tabs>
        <w:suppressAutoHyphens/>
        <w:spacing w:after="0" w:line="288" w:lineRule="auto"/>
        <w:ind w:left="1134"/>
        <w:contextualSpacing/>
        <w:rPr>
          <w:rFonts w:eastAsia="Calibri" w:cs="Arial"/>
        </w:rPr>
      </w:pPr>
      <w:r w:rsidRPr="003B7866">
        <w:rPr>
          <w:rFonts w:eastAsia="Calibri" w:cs="Arial"/>
        </w:rPr>
        <w:t>Contactgegevens derde:</w:t>
      </w:r>
    </w:p>
    <w:p w14:paraId="0AD1E385" w14:textId="77777777" w:rsidR="002C6619" w:rsidRPr="003B7866" w:rsidRDefault="002C6619" w:rsidP="002C6619">
      <w:pPr>
        <w:numPr>
          <w:ilvl w:val="0"/>
          <w:numId w:val="11"/>
        </w:numPr>
        <w:tabs>
          <w:tab w:val="left" w:pos="397"/>
        </w:tabs>
        <w:suppressAutoHyphens/>
        <w:spacing w:after="0" w:line="288" w:lineRule="auto"/>
        <w:ind w:left="1134"/>
        <w:contextualSpacing/>
        <w:rPr>
          <w:rFonts w:eastAsia="Calibri" w:cs="Arial"/>
        </w:rPr>
      </w:pPr>
      <w:r w:rsidRPr="003B7866">
        <w:rPr>
          <w:rFonts w:eastAsia="Calibri" w:cs="Arial"/>
        </w:rPr>
        <w:t>statutaire naam:</w:t>
      </w:r>
    </w:p>
    <w:p w14:paraId="311219EB" w14:textId="77777777" w:rsidR="002C6619" w:rsidRPr="003B7866" w:rsidRDefault="002C6619" w:rsidP="002C6619">
      <w:pPr>
        <w:numPr>
          <w:ilvl w:val="0"/>
          <w:numId w:val="11"/>
        </w:numPr>
        <w:tabs>
          <w:tab w:val="left" w:pos="397"/>
        </w:tabs>
        <w:suppressAutoHyphens/>
        <w:spacing w:after="0" w:line="288" w:lineRule="auto"/>
        <w:ind w:left="1134"/>
        <w:contextualSpacing/>
        <w:rPr>
          <w:rFonts w:eastAsia="Calibri" w:cs="Arial"/>
        </w:rPr>
      </w:pPr>
      <w:r w:rsidRPr="003B7866">
        <w:rPr>
          <w:rFonts w:eastAsia="Calibri" w:cs="Arial"/>
        </w:rPr>
        <w:t>vestigingsadres:</w:t>
      </w:r>
    </w:p>
    <w:p w14:paraId="1E79137B" w14:textId="77777777" w:rsidR="002C6619" w:rsidRPr="003B7866" w:rsidRDefault="002C6619" w:rsidP="002C6619">
      <w:pPr>
        <w:numPr>
          <w:ilvl w:val="0"/>
          <w:numId w:val="11"/>
        </w:numPr>
        <w:tabs>
          <w:tab w:val="left" w:pos="397"/>
        </w:tabs>
        <w:suppressAutoHyphens/>
        <w:spacing w:after="0" w:line="288" w:lineRule="auto"/>
        <w:ind w:left="1134"/>
        <w:contextualSpacing/>
        <w:rPr>
          <w:rFonts w:eastAsia="Calibri" w:cs="Arial"/>
        </w:rPr>
      </w:pPr>
      <w:r w:rsidRPr="003B7866">
        <w:rPr>
          <w:rFonts w:eastAsia="Calibri" w:cs="Arial"/>
        </w:rPr>
        <w:t>postadres:</w:t>
      </w:r>
    </w:p>
    <w:p w14:paraId="25ED179F" w14:textId="77777777" w:rsidR="002C6619" w:rsidRPr="003B7866" w:rsidRDefault="002C6619" w:rsidP="002C6619">
      <w:pPr>
        <w:numPr>
          <w:ilvl w:val="0"/>
          <w:numId w:val="11"/>
        </w:numPr>
        <w:tabs>
          <w:tab w:val="left" w:pos="397"/>
        </w:tabs>
        <w:suppressAutoHyphens/>
        <w:spacing w:after="0" w:line="288" w:lineRule="auto"/>
        <w:ind w:left="1134"/>
        <w:contextualSpacing/>
        <w:rPr>
          <w:rFonts w:eastAsia="Calibri" w:cs="Arial"/>
        </w:rPr>
      </w:pPr>
      <w:r w:rsidRPr="003B7866">
        <w:rPr>
          <w:rFonts w:eastAsia="Calibri" w:cs="Arial"/>
        </w:rPr>
        <w:t>telefoonnummer:</w:t>
      </w:r>
    </w:p>
    <w:p w14:paraId="13B0029C" w14:textId="77777777" w:rsidR="002C6619" w:rsidRPr="003B7866" w:rsidRDefault="002C6619" w:rsidP="002C6619">
      <w:pPr>
        <w:numPr>
          <w:ilvl w:val="0"/>
          <w:numId w:val="11"/>
        </w:numPr>
        <w:tabs>
          <w:tab w:val="left" w:pos="397"/>
        </w:tabs>
        <w:suppressAutoHyphens/>
        <w:spacing w:after="0" w:line="288" w:lineRule="auto"/>
        <w:ind w:left="1134"/>
        <w:contextualSpacing/>
        <w:rPr>
          <w:rFonts w:eastAsia="Calibri" w:cs="Arial"/>
        </w:rPr>
      </w:pPr>
      <w:r w:rsidRPr="003B7866">
        <w:rPr>
          <w:rFonts w:eastAsia="Calibri" w:cs="Arial"/>
        </w:rPr>
        <w:t>e-mail:</w:t>
      </w:r>
    </w:p>
    <w:p w14:paraId="6260D7F6" w14:textId="77777777" w:rsidR="002C6619" w:rsidRPr="003B7866" w:rsidRDefault="002C6619" w:rsidP="002C6619">
      <w:pPr>
        <w:numPr>
          <w:ilvl w:val="0"/>
          <w:numId w:val="11"/>
        </w:numPr>
        <w:tabs>
          <w:tab w:val="left" w:pos="397"/>
        </w:tabs>
        <w:suppressAutoHyphens/>
        <w:spacing w:after="0" w:line="288" w:lineRule="auto"/>
        <w:ind w:left="1134"/>
        <w:contextualSpacing/>
        <w:rPr>
          <w:rFonts w:eastAsia="Calibri" w:cs="Arial"/>
        </w:rPr>
      </w:pPr>
      <w:r w:rsidRPr="003B7866">
        <w:rPr>
          <w:rFonts w:eastAsia="Calibri" w:cs="Arial"/>
        </w:rPr>
        <w:t>nummer van inschrijving in het handelsregister:</w:t>
      </w:r>
    </w:p>
    <w:p w14:paraId="3849E889" w14:textId="77777777" w:rsidR="002C6619" w:rsidRPr="003B7866" w:rsidRDefault="002C6619" w:rsidP="002C6619">
      <w:pPr>
        <w:tabs>
          <w:tab w:val="num" w:pos="284"/>
        </w:tabs>
        <w:ind w:left="567"/>
        <w:rPr>
          <w:rFonts w:cs="Arial"/>
        </w:rPr>
      </w:pPr>
    </w:p>
    <w:p w14:paraId="066AA664" w14:textId="77777777" w:rsidR="002C6619" w:rsidRPr="003B7866" w:rsidRDefault="002C6619" w:rsidP="002C6619">
      <w:pPr>
        <w:numPr>
          <w:ilvl w:val="0"/>
          <w:numId w:val="11"/>
        </w:numPr>
        <w:tabs>
          <w:tab w:val="left" w:pos="397"/>
        </w:tabs>
        <w:suppressAutoHyphens/>
        <w:spacing w:after="0" w:line="288" w:lineRule="auto"/>
        <w:contextualSpacing/>
        <w:rPr>
          <w:rFonts w:cs="Arial"/>
        </w:rPr>
      </w:pPr>
      <w:r w:rsidRPr="003B7866">
        <w:rPr>
          <w:rFonts w:cs="Arial"/>
        </w:rPr>
        <w:t xml:space="preserve">[naam </w:t>
      </w:r>
      <w:r w:rsidRPr="003B7866">
        <w:rPr>
          <w:rFonts w:eastAsia="Calibri" w:cs="Arial"/>
        </w:rPr>
        <w:t>derde</w:t>
      </w:r>
      <w:r w:rsidRPr="003B7866">
        <w:rPr>
          <w:rFonts w:cs="Arial"/>
        </w:rPr>
        <w:t>] voldoet, zo blijkt uit bijgevoegd bewijsstuk aan deze geschiktheidseis voor zover Inschrijver zich beroept op diens middelen;</w:t>
      </w:r>
    </w:p>
    <w:p w14:paraId="447DFCE8" w14:textId="77777777" w:rsidR="002C6619" w:rsidRPr="003B7866" w:rsidRDefault="002C6619" w:rsidP="002C6619">
      <w:pPr>
        <w:tabs>
          <w:tab w:val="num" w:pos="284"/>
        </w:tabs>
        <w:ind w:left="567"/>
        <w:rPr>
          <w:rFonts w:cs="Arial"/>
        </w:rPr>
      </w:pPr>
    </w:p>
    <w:p w14:paraId="305C1B10" w14:textId="77777777" w:rsidR="002C6619" w:rsidRPr="003B7866" w:rsidRDefault="002C6619" w:rsidP="002C6619">
      <w:pPr>
        <w:numPr>
          <w:ilvl w:val="0"/>
          <w:numId w:val="11"/>
        </w:numPr>
        <w:tabs>
          <w:tab w:val="left" w:pos="397"/>
        </w:tabs>
        <w:suppressAutoHyphens/>
        <w:spacing w:after="0" w:line="288" w:lineRule="auto"/>
        <w:contextualSpacing/>
        <w:rPr>
          <w:rFonts w:cs="Arial"/>
        </w:rPr>
      </w:pPr>
      <w:r w:rsidRPr="003B7866">
        <w:rPr>
          <w:rFonts w:cs="Arial"/>
        </w:rPr>
        <w:t>[naam Inschrijver] bij eventuele gunning van de Opdracht voor de uitvoering van de Opdracht op diens eerste verzoek daadwerkelijk kan beschikken over de voor de uitvoering van de Opdracht noodzakelijke middelen van [naam derde];</w:t>
      </w:r>
    </w:p>
    <w:p w14:paraId="5886F2ED" w14:textId="77777777" w:rsidR="002C6619" w:rsidRPr="003B7866" w:rsidRDefault="002C6619" w:rsidP="002C6619"/>
    <w:p w14:paraId="4C225E31" w14:textId="77777777" w:rsidR="002C6619" w:rsidRPr="003B7866" w:rsidRDefault="002C6619" w:rsidP="002C6619">
      <w:pPr>
        <w:numPr>
          <w:ilvl w:val="0"/>
          <w:numId w:val="11"/>
        </w:numPr>
        <w:tabs>
          <w:tab w:val="left" w:pos="397"/>
        </w:tabs>
        <w:spacing w:after="0" w:line="280" w:lineRule="atLeast"/>
        <w:contextualSpacing/>
      </w:pPr>
      <w:r w:rsidRPr="003B7866">
        <w:t xml:space="preserve">[naam </w:t>
      </w:r>
      <w:r w:rsidRPr="003B7866">
        <w:rPr>
          <w:rFonts w:cs="Arial"/>
        </w:rPr>
        <w:t>Inschrijver</w:t>
      </w:r>
      <w:r w:rsidRPr="003B7866">
        <w:t xml:space="preserve">] bij eventuele gunning van de Opdracht tezamen met [naam derde] hoofdelijk aansprakelijk is voor de uitvoering van de Opdracht (deze eis geldt uitsluitend indien in het kader van een geschiktheidseis met betrekking tot de financiële en economische draagkracht (paragraaf </w:t>
      </w:r>
      <w:r>
        <w:t>8</w:t>
      </w:r>
      <w:r w:rsidRPr="003B7866">
        <w:t xml:space="preserve">.3) een beroep wordt gedaan op de middelen van een derde). </w:t>
      </w:r>
    </w:p>
    <w:p w14:paraId="5D844D73" w14:textId="77777777" w:rsidR="002C6619" w:rsidRPr="003B7866" w:rsidRDefault="002C6619" w:rsidP="002C6619">
      <w:pPr>
        <w:tabs>
          <w:tab w:val="num" w:pos="284"/>
        </w:tabs>
        <w:ind w:left="567"/>
        <w:rPr>
          <w:rFonts w:cs="Arial"/>
        </w:rPr>
      </w:pPr>
    </w:p>
    <w:p w14:paraId="379C11D7" w14:textId="77777777" w:rsidR="002C6619" w:rsidRPr="003B7866" w:rsidRDefault="002C6619" w:rsidP="002C6619">
      <w:pPr>
        <w:numPr>
          <w:ilvl w:val="0"/>
          <w:numId w:val="11"/>
        </w:numPr>
        <w:tabs>
          <w:tab w:val="left" w:pos="397"/>
        </w:tabs>
        <w:suppressAutoHyphens/>
        <w:spacing w:after="0" w:line="288" w:lineRule="auto"/>
        <w:contextualSpacing/>
        <w:rPr>
          <w:rFonts w:cs="Arial"/>
        </w:rPr>
      </w:pPr>
      <w:r w:rsidRPr="003B7866">
        <w:rPr>
          <w:rFonts w:cs="Arial"/>
        </w:rPr>
        <w:t>[Naam derde] daadwerkelijk zal worden ingezet als onderaannemer bij de uitvoering van de O</w:t>
      </w:r>
      <w:r w:rsidRPr="003B7866">
        <w:rPr>
          <w:rFonts w:eastAsia="Calibri" w:cs="Arial"/>
        </w:rPr>
        <w:t xml:space="preserve">pdracht (deze eis geldt uitsluitend indien in het kader van een geschiktheidseis </w:t>
      </w:r>
      <w:r w:rsidRPr="003B7866">
        <w:rPr>
          <w:rFonts w:cs="Arial"/>
        </w:rPr>
        <w:t xml:space="preserve">met betrekking tot de technische en beroepsbekwaamheid een beroep wordt gedaan op de middelen van een derde). </w:t>
      </w:r>
    </w:p>
    <w:p w14:paraId="79652F82" w14:textId="77777777" w:rsidR="002C6619" w:rsidRPr="003B7866" w:rsidRDefault="002C6619" w:rsidP="002C6619">
      <w:pPr>
        <w:ind w:left="567"/>
        <w:rPr>
          <w:rFonts w:cs="Arial"/>
        </w:rPr>
      </w:pPr>
    </w:p>
    <w:p w14:paraId="39DC763A" w14:textId="77777777" w:rsidR="002C6619" w:rsidRPr="003B7866" w:rsidRDefault="002C6619" w:rsidP="002C6619">
      <w:pPr>
        <w:suppressAutoHyphens/>
        <w:spacing w:line="288" w:lineRule="auto"/>
        <w:rPr>
          <w:rFonts w:cs="Arial"/>
        </w:rPr>
      </w:pPr>
      <w:r w:rsidRPr="003B7866">
        <w:rPr>
          <w:rFonts w:eastAsia="Calibri" w:cs="Arial"/>
        </w:rPr>
        <w:t>Ondergetekende</w:t>
      </w:r>
      <w:r w:rsidRPr="003B7866">
        <w:rPr>
          <w:rFonts w:cs="Arial"/>
        </w:rPr>
        <w:t xml:space="preserve"> verklaart dat hij/zij deze verklaring naar waarheid heeft ondertekend en tevens dat hij/zij daartoe rechtens bevoegd is.</w:t>
      </w:r>
    </w:p>
    <w:tbl>
      <w:tblPr>
        <w:tblpPr w:leftFromText="141" w:rightFromText="141" w:vertAnchor="text" w:horzAnchor="margin" w:tblpY="377"/>
        <w:tblW w:w="8525" w:type="dxa"/>
        <w:tblLayout w:type="fixed"/>
        <w:tblCellMar>
          <w:left w:w="28" w:type="dxa"/>
          <w:right w:w="28" w:type="dxa"/>
        </w:tblCellMar>
        <w:tblLook w:val="0000" w:firstRow="0" w:lastRow="0" w:firstColumn="0" w:lastColumn="0" w:noHBand="0" w:noVBand="0"/>
      </w:tblPr>
      <w:tblGrid>
        <w:gridCol w:w="2835"/>
        <w:gridCol w:w="5690"/>
      </w:tblGrid>
      <w:tr w:rsidR="002C6619" w:rsidRPr="003B7866" w14:paraId="2A22C242" w14:textId="77777777" w:rsidTr="000E3BFC">
        <w:tc>
          <w:tcPr>
            <w:tcW w:w="2835" w:type="dxa"/>
            <w:tcBorders>
              <w:top w:val="single" w:sz="8" w:space="0" w:color="C0C0C0"/>
              <w:left w:val="single" w:sz="8" w:space="0" w:color="C0C0C0"/>
              <w:bottom w:val="single" w:sz="8" w:space="0" w:color="C0C0C0"/>
            </w:tcBorders>
            <w:shd w:val="clear" w:color="auto" w:fill="E6E6E6"/>
          </w:tcPr>
          <w:p w14:paraId="59B06D67" w14:textId="77777777" w:rsidR="002C6619" w:rsidRPr="003B7866" w:rsidRDefault="002C6619" w:rsidP="000E3BFC">
            <w:pPr>
              <w:snapToGrid w:val="0"/>
              <w:spacing w:before="90" w:after="54" w:line="312" w:lineRule="auto"/>
              <w:ind w:right="57"/>
              <w:rPr>
                <w:rFonts w:cs="Arial"/>
              </w:rPr>
            </w:pPr>
            <w:r w:rsidRPr="003B7866">
              <w:rPr>
                <w:rFonts w:cs="Arial"/>
              </w:rPr>
              <w:lastRenderedPageBreak/>
              <w:t>Naam derde</w:t>
            </w:r>
          </w:p>
        </w:tc>
        <w:tc>
          <w:tcPr>
            <w:tcW w:w="5690" w:type="dxa"/>
            <w:tcBorders>
              <w:top w:val="single" w:sz="8" w:space="0" w:color="C0C0C0"/>
              <w:left w:val="single" w:sz="8" w:space="0" w:color="C0C0C0"/>
              <w:bottom w:val="single" w:sz="8" w:space="0" w:color="C0C0C0"/>
              <w:right w:val="single" w:sz="8" w:space="0" w:color="C0C0C0"/>
            </w:tcBorders>
          </w:tcPr>
          <w:p w14:paraId="6061FC8E" w14:textId="77777777" w:rsidR="002C6619" w:rsidRPr="003B7866" w:rsidRDefault="002C6619" w:rsidP="000E3BFC">
            <w:pPr>
              <w:snapToGrid w:val="0"/>
              <w:spacing w:before="90" w:after="54" w:line="312" w:lineRule="auto"/>
              <w:ind w:left="57" w:right="57"/>
              <w:rPr>
                <w:rFonts w:cs="Arial"/>
              </w:rPr>
            </w:pPr>
          </w:p>
        </w:tc>
      </w:tr>
      <w:tr w:rsidR="002C6619" w:rsidRPr="003B7866" w14:paraId="620DDF19" w14:textId="77777777" w:rsidTr="000E3BFC">
        <w:tc>
          <w:tcPr>
            <w:tcW w:w="2835" w:type="dxa"/>
            <w:tcBorders>
              <w:top w:val="single" w:sz="8" w:space="0" w:color="C0C0C0"/>
              <w:left w:val="single" w:sz="8" w:space="0" w:color="C0C0C0"/>
              <w:bottom w:val="single" w:sz="8" w:space="0" w:color="C0C0C0"/>
            </w:tcBorders>
            <w:shd w:val="clear" w:color="auto" w:fill="E6E6E6"/>
          </w:tcPr>
          <w:p w14:paraId="12831C52" w14:textId="77777777" w:rsidR="002C6619" w:rsidRPr="003B7866" w:rsidRDefault="002C6619" w:rsidP="000E3BFC">
            <w:pPr>
              <w:suppressAutoHyphens/>
              <w:snapToGrid w:val="0"/>
              <w:spacing w:before="90" w:after="54" w:line="312" w:lineRule="auto"/>
              <w:ind w:right="57"/>
              <w:rPr>
                <w:rFonts w:cs="Arial"/>
              </w:rPr>
            </w:pPr>
            <w:r w:rsidRPr="003B7866">
              <w:rPr>
                <w:rFonts w:cs="Arial"/>
              </w:rPr>
              <w:t xml:space="preserve">Naam </w:t>
            </w:r>
            <w:r w:rsidRPr="003B7866">
              <w:rPr>
                <w:rFonts w:eastAsia="Calibri" w:cs="Arial"/>
              </w:rPr>
              <w:t>ondertekenaar</w:t>
            </w:r>
          </w:p>
        </w:tc>
        <w:tc>
          <w:tcPr>
            <w:tcW w:w="5690" w:type="dxa"/>
            <w:tcBorders>
              <w:top w:val="single" w:sz="8" w:space="0" w:color="C0C0C0"/>
              <w:left w:val="single" w:sz="8" w:space="0" w:color="C0C0C0"/>
              <w:bottom w:val="single" w:sz="8" w:space="0" w:color="C0C0C0"/>
              <w:right w:val="single" w:sz="8" w:space="0" w:color="C0C0C0"/>
            </w:tcBorders>
          </w:tcPr>
          <w:p w14:paraId="4AE22E0F" w14:textId="77777777" w:rsidR="002C6619" w:rsidRPr="003B7866" w:rsidRDefault="002C6619" w:rsidP="000E3BFC">
            <w:pPr>
              <w:snapToGrid w:val="0"/>
              <w:spacing w:before="90" w:after="54" w:line="312" w:lineRule="auto"/>
              <w:ind w:left="57" w:right="57"/>
              <w:rPr>
                <w:rFonts w:cs="Arial"/>
              </w:rPr>
            </w:pPr>
          </w:p>
        </w:tc>
      </w:tr>
      <w:tr w:rsidR="002C6619" w:rsidRPr="003B7866" w14:paraId="144832D5" w14:textId="77777777" w:rsidTr="000E3BFC">
        <w:trPr>
          <w:trHeight w:val="297"/>
        </w:trPr>
        <w:tc>
          <w:tcPr>
            <w:tcW w:w="2835" w:type="dxa"/>
            <w:tcBorders>
              <w:top w:val="single" w:sz="8" w:space="0" w:color="C0C0C0"/>
              <w:left w:val="single" w:sz="8" w:space="0" w:color="C0C0C0"/>
              <w:bottom w:val="single" w:sz="8" w:space="0" w:color="C0C0C0"/>
            </w:tcBorders>
            <w:shd w:val="clear" w:color="auto" w:fill="E6E6E6"/>
          </w:tcPr>
          <w:p w14:paraId="4934A044" w14:textId="77777777" w:rsidR="002C6619" w:rsidRPr="003B7866" w:rsidRDefault="002C6619" w:rsidP="000E3BFC">
            <w:pPr>
              <w:snapToGrid w:val="0"/>
              <w:spacing w:before="90" w:after="54" w:line="312" w:lineRule="auto"/>
              <w:ind w:right="57"/>
              <w:rPr>
                <w:rFonts w:cs="Arial"/>
              </w:rPr>
            </w:pPr>
            <w:r w:rsidRPr="003B7866">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02F536E9" w14:textId="77777777" w:rsidR="002C6619" w:rsidRPr="003B7866" w:rsidRDefault="002C6619" w:rsidP="000E3BFC">
            <w:pPr>
              <w:snapToGrid w:val="0"/>
              <w:spacing w:before="90" w:after="54" w:line="312" w:lineRule="auto"/>
              <w:ind w:left="57" w:right="57"/>
              <w:rPr>
                <w:rFonts w:cs="Arial"/>
              </w:rPr>
            </w:pPr>
          </w:p>
        </w:tc>
      </w:tr>
      <w:tr w:rsidR="002C6619" w:rsidRPr="003B7866" w14:paraId="4F70278E" w14:textId="77777777" w:rsidTr="000E3BFC">
        <w:tc>
          <w:tcPr>
            <w:tcW w:w="2835" w:type="dxa"/>
            <w:tcBorders>
              <w:top w:val="single" w:sz="8" w:space="0" w:color="C0C0C0"/>
              <w:left w:val="single" w:sz="8" w:space="0" w:color="C0C0C0"/>
              <w:bottom w:val="single" w:sz="8" w:space="0" w:color="C0C0C0"/>
            </w:tcBorders>
            <w:shd w:val="clear" w:color="auto" w:fill="E6E6E6"/>
          </w:tcPr>
          <w:p w14:paraId="30D2D2F9" w14:textId="77777777" w:rsidR="002C6619" w:rsidRPr="003B7866" w:rsidRDefault="002C6619" w:rsidP="000E3BFC">
            <w:pPr>
              <w:suppressAutoHyphens/>
              <w:snapToGrid w:val="0"/>
              <w:spacing w:before="90" w:after="54" w:line="312" w:lineRule="auto"/>
              <w:ind w:right="57"/>
              <w:rPr>
                <w:rFonts w:eastAsia="Calibri" w:cs="Arial"/>
              </w:rPr>
            </w:pPr>
            <w:r w:rsidRPr="003B7866">
              <w:rPr>
                <w:rFonts w:eastAsia="Calibri" w:cs="Arial"/>
              </w:rPr>
              <w:t>Handtekening</w:t>
            </w:r>
          </w:p>
          <w:p w14:paraId="22F470C7" w14:textId="77777777" w:rsidR="002C6619" w:rsidRPr="003B7866" w:rsidRDefault="002C6619" w:rsidP="000E3BFC">
            <w:pPr>
              <w:spacing w:before="90" w:after="54" w:line="312" w:lineRule="auto"/>
              <w:ind w:left="57" w:right="57"/>
              <w:rPr>
                <w:rFonts w:cs="Arial"/>
              </w:rPr>
            </w:pPr>
          </w:p>
          <w:p w14:paraId="16973F5D" w14:textId="77777777" w:rsidR="002C6619" w:rsidRPr="003B7866" w:rsidRDefault="002C6619" w:rsidP="000E3BFC">
            <w:pPr>
              <w:spacing w:before="90" w:after="54" w:line="312" w:lineRule="auto"/>
              <w:ind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436687AF" w14:textId="77777777" w:rsidR="002C6619" w:rsidRPr="003B7866" w:rsidRDefault="002C6619" w:rsidP="000E3BFC">
            <w:pPr>
              <w:snapToGrid w:val="0"/>
              <w:spacing w:before="90" w:after="54" w:line="312" w:lineRule="auto"/>
              <w:ind w:left="57" w:right="57"/>
              <w:rPr>
                <w:rFonts w:cs="Arial"/>
              </w:rPr>
            </w:pPr>
          </w:p>
        </w:tc>
      </w:tr>
      <w:tr w:rsidR="002C6619" w:rsidRPr="003B7866" w14:paraId="16DCDC69" w14:textId="77777777" w:rsidTr="000E3BFC">
        <w:tc>
          <w:tcPr>
            <w:tcW w:w="2835" w:type="dxa"/>
            <w:tcBorders>
              <w:top w:val="single" w:sz="8" w:space="0" w:color="C0C0C0"/>
              <w:left w:val="single" w:sz="8" w:space="0" w:color="C0C0C0"/>
              <w:bottom w:val="single" w:sz="8" w:space="0" w:color="C0C0C0"/>
            </w:tcBorders>
            <w:shd w:val="clear" w:color="auto" w:fill="E6E6E6"/>
          </w:tcPr>
          <w:p w14:paraId="1CAA4A68" w14:textId="77777777" w:rsidR="002C6619" w:rsidRPr="003B7866" w:rsidRDefault="002C6619" w:rsidP="000E3BFC">
            <w:pPr>
              <w:snapToGrid w:val="0"/>
              <w:spacing w:before="90" w:after="54" w:line="312" w:lineRule="auto"/>
              <w:ind w:left="57" w:right="57"/>
              <w:rPr>
                <w:rFonts w:cs="Arial"/>
              </w:rPr>
            </w:pPr>
            <w:r w:rsidRPr="003B7866">
              <w:rPr>
                <w:rFonts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4BF526C3" w14:textId="77777777" w:rsidR="002C6619" w:rsidRPr="003B7866" w:rsidRDefault="002C6619" w:rsidP="000E3BFC">
            <w:pPr>
              <w:snapToGrid w:val="0"/>
              <w:spacing w:before="90" w:after="54" w:line="312" w:lineRule="auto"/>
              <w:ind w:left="57" w:right="57"/>
              <w:rPr>
                <w:rFonts w:cs="Arial"/>
              </w:rPr>
            </w:pPr>
          </w:p>
        </w:tc>
      </w:tr>
    </w:tbl>
    <w:tbl>
      <w:tblPr>
        <w:tblpPr w:leftFromText="141" w:rightFromText="141" w:vertAnchor="text" w:horzAnchor="margin" w:tblpY="1380"/>
        <w:tblW w:w="8525" w:type="dxa"/>
        <w:tblLayout w:type="fixed"/>
        <w:tblCellMar>
          <w:left w:w="28" w:type="dxa"/>
          <w:right w:w="28" w:type="dxa"/>
        </w:tblCellMar>
        <w:tblLook w:val="0000" w:firstRow="0" w:lastRow="0" w:firstColumn="0" w:lastColumn="0" w:noHBand="0" w:noVBand="0"/>
      </w:tblPr>
      <w:tblGrid>
        <w:gridCol w:w="2835"/>
        <w:gridCol w:w="5690"/>
      </w:tblGrid>
      <w:tr w:rsidR="002C6619" w:rsidRPr="003B7866" w14:paraId="7371B370" w14:textId="77777777" w:rsidTr="000E3BFC">
        <w:tc>
          <w:tcPr>
            <w:tcW w:w="2835" w:type="dxa"/>
            <w:tcBorders>
              <w:top w:val="single" w:sz="8" w:space="0" w:color="C0C0C0"/>
              <w:left w:val="single" w:sz="8" w:space="0" w:color="C0C0C0"/>
              <w:bottom w:val="single" w:sz="8" w:space="0" w:color="C0C0C0"/>
            </w:tcBorders>
            <w:shd w:val="clear" w:color="auto" w:fill="E6E6E6"/>
          </w:tcPr>
          <w:p w14:paraId="32006C41" w14:textId="77777777" w:rsidR="002C6619" w:rsidRPr="003B7866" w:rsidRDefault="002C6619" w:rsidP="000E3BFC">
            <w:pPr>
              <w:snapToGrid w:val="0"/>
              <w:spacing w:before="90" w:after="54" w:line="312" w:lineRule="auto"/>
              <w:ind w:left="57" w:right="57"/>
              <w:rPr>
                <w:rFonts w:cs="Arial"/>
              </w:rPr>
            </w:pPr>
            <w:r w:rsidRPr="003B7866">
              <w:rPr>
                <w:rFonts w:cs="Arial"/>
              </w:rPr>
              <w:t>Naam Inschrijver</w:t>
            </w:r>
          </w:p>
        </w:tc>
        <w:tc>
          <w:tcPr>
            <w:tcW w:w="5690" w:type="dxa"/>
            <w:tcBorders>
              <w:top w:val="single" w:sz="8" w:space="0" w:color="C0C0C0"/>
              <w:left w:val="single" w:sz="8" w:space="0" w:color="C0C0C0"/>
              <w:bottom w:val="single" w:sz="8" w:space="0" w:color="C0C0C0"/>
              <w:right w:val="single" w:sz="8" w:space="0" w:color="C0C0C0"/>
            </w:tcBorders>
          </w:tcPr>
          <w:p w14:paraId="5545D7B9" w14:textId="77777777" w:rsidR="002C6619" w:rsidRPr="003B7866" w:rsidRDefault="002C6619" w:rsidP="000E3BFC">
            <w:pPr>
              <w:snapToGrid w:val="0"/>
              <w:spacing w:before="90" w:after="54" w:line="312" w:lineRule="auto"/>
              <w:ind w:left="57" w:right="57"/>
              <w:rPr>
                <w:rFonts w:cs="Arial"/>
              </w:rPr>
            </w:pPr>
          </w:p>
        </w:tc>
      </w:tr>
      <w:tr w:rsidR="002C6619" w:rsidRPr="003B7866" w14:paraId="58BF5040" w14:textId="77777777" w:rsidTr="000E3BFC">
        <w:tc>
          <w:tcPr>
            <w:tcW w:w="2835" w:type="dxa"/>
            <w:tcBorders>
              <w:top w:val="single" w:sz="8" w:space="0" w:color="C0C0C0"/>
              <w:left w:val="single" w:sz="8" w:space="0" w:color="C0C0C0"/>
              <w:bottom w:val="single" w:sz="8" w:space="0" w:color="C0C0C0"/>
            </w:tcBorders>
            <w:shd w:val="clear" w:color="auto" w:fill="E6E6E6"/>
          </w:tcPr>
          <w:p w14:paraId="6BFDCAB8" w14:textId="77777777" w:rsidR="002C6619" w:rsidRPr="003B7866" w:rsidRDefault="002C6619" w:rsidP="000E3BFC">
            <w:pPr>
              <w:snapToGrid w:val="0"/>
              <w:spacing w:before="90" w:after="54" w:line="312" w:lineRule="auto"/>
              <w:ind w:left="57" w:right="57"/>
              <w:rPr>
                <w:rFonts w:cs="Arial"/>
              </w:rPr>
            </w:pPr>
            <w:r w:rsidRPr="003B7866">
              <w:rPr>
                <w:rFonts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0256D894" w14:textId="77777777" w:rsidR="002C6619" w:rsidRPr="003B7866" w:rsidRDefault="002C6619" w:rsidP="000E3BFC">
            <w:pPr>
              <w:snapToGrid w:val="0"/>
              <w:spacing w:before="90" w:after="54" w:line="312" w:lineRule="auto"/>
              <w:ind w:left="57" w:right="57"/>
              <w:rPr>
                <w:rFonts w:cs="Arial"/>
              </w:rPr>
            </w:pPr>
          </w:p>
        </w:tc>
      </w:tr>
      <w:tr w:rsidR="002C6619" w:rsidRPr="003B7866" w14:paraId="7D6949C6" w14:textId="77777777" w:rsidTr="000E3BFC">
        <w:trPr>
          <w:trHeight w:val="297"/>
        </w:trPr>
        <w:tc>
          <w:tcPr>
            <w:tcW w:w="2835" w:type="dxa"/>
            <w:tcBorders>
              <w:top w:val="single" w:sz="8" w:space="0" w:color="C0C0C0"/>
              <w:left w:val="single" w:sz="8" w:space="0" w:color="C0C0C0"/>
              <w:bottom w:val="single" w:sz="8" w:space="0" w:color="C0C0C0"/>
            </w:tcBorders>
            <w:shd w:val="clear" w:color="auto" w:fill="E6E6E6"/>
          </w:tcPr>
          <w:p w14:paraId="3E7680B8" w14:textId="77777777" w:rsidR="002C6619" w:rsidRPr="003B7866" w:rsidRDefault="002C6619" w:rsidP="000E3BFC">
            <w:pPr>
              <w:snapToGrid w:val="0"/>
              <w:spacing w:before="90" w:after="54" w:line="312" w:lineRule="auto"/>
              <w:ind w:left="57" w:right="57"/>
              <w:rPr>
                <w:rFonts w:cs="Arial"/>
              </w:rPr>
            </w:pPr>
            <w:r w:rsidRPr="003B7866">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6334D8AD" w14:textId="77777777" w:rsidR="002C6619" w:rsidRPr="003B7866" w:rsidRDefault="002C6619" w:rsidP="000E3BFC">
            <w:pPr>
              <w:snapToGrid w:val="0"/>
              <w:spacing w:before="90" w:after="54" w:line="312" w:lineRule="auto"/>
              <w:ind w:left="57" w:right="57"/>
              <w:rPr>
                <w:rFonts w:cs="Arial"/>
              </w:rPr>
            </w:pPr>
          </w:p>
        </w:tc>
      </w:tr>
      <w:tr w:rsidR="002C6619" w:rsidRPr="003B7866" w14:paraId="6F314C3D" w14:textId="77777777" w:rsidTr="000E3BFC">
        <w:tc>
          <w:tcPr>
            <w:tcW w:w="2835" w:type="dxa"/>
            <w:tcBorders>
              <w:top w:val="single" w:sz="8" w:space="0" w:color="C0C0C0"/>
              <w:left w:val="single" w:sz="8" w:space="0" w:color="C0C0C0"/>
              <w:bottom w:val="single" w:sz="8" w:space="0" w:color="C0C0C0"/>
            </w:tcBorders>
            <w:shd w:val="clear" w:color="auto" w:fill="E6E6E6"/>
          </w:tcPr>
          <w:p w14:paraId="4B402478" w14:textId="77777777" w:rsidR="002C6619" w:rsidRPr="003B7866" w:rsidRDefault="002C6619" w:rsidP="000E3BFC">
            <w:pPr>
              <w:snapToGrid w:val="0"/>
              <w:spacing w:before="90" w:after="54" w:line="312" w:lineRule="auto"/>
              <w:ind w:left="57" w:right="57"/>
              <w:rPr>
                <w:rFonts w:cs="Arial"/>
              </w:rPr>
            </w:pPr>
            <w:r w:rsidRPr="003B7866">
              <w:rPr>
                <w:rFonts w:cs="Arial"/>
              </w:rPr>
              <w:t>Handtekening</w:t>
            </w:r>
          </w:p>
          <w:p w14:paraId="76C3ED07" w14:textId="77777777" w:rsidR="002C6619" w:rsidRPr="003B7866" w:rsidRDefault="002C6619" w:rsidP="000E3BFC">
            <w:pPr>
              <w:spacing w:before="90" w:after="54" w:line="312" w:lineRule="auto"/>
              <w:ind w:left="57" w:right="57"/>
              <w:rPr>
                <w:rFonts w:cs="Arial"/>
              </w:rPr>
            </w:pPr>
          </w:p>
          <w:p w14:paraId="556912CA" w14:textId="77777777" w:rsidR="002C6619" w:rsidRPr="003B7866" w:rsidRDefault="002C6619" w:rsidP="000E3BFC">
            <w:pPr>
              <w:spacing w:before="90" w:after="54" w:line="312" w:lineRule="auto"/>
              <w:ind w:left="57"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3B02A2EE" w14:textId="77777777" w:rsidR="002C6619" w:rsidRPr="003B7866" w:rsidRDefault="002C6619" w:rsidP="000E3BFC">
            <w:pPr>
              <w:snapToGrid w:val="0"/>
              <w:spacing w:before="90" w:after="54" w:line="312" w:lineRule="auto"/>
              <w:ind w:left="57" w:right="57"/>
              <w:rPr>
                <w:rFonts w:cs="Arial"/>
              </w:rPr>
            </w:pPr>
          </w:p>
        </w:tc>
      </w:tr>
      <w:tr w:rsidR="002C6619" w:rsidRPr="003B7866" w14:paraId="4E729A1C" w14:textId="77777777" w:rsidTr="000E3BFC">
        <w:tc>
          <w:tcPr>
            <w:tcW w:w="2835" w:type="dxa"/>
            <w:tcBorders>
              <w:top w:val="single" w:sz="8" w:space="0" w:color="C0C0C0"/>
              <w:left w:val="single" w:sz="8" w:space="0" w:color="C0C0C0"/>
              <w:bottom w:val="single" w:sz="8" w:space="0" w:color="C0C0C0"/>
            </w:tcBorders>
            <w:shd w:val="clear" w:color="auto" w:fill="E6E6E6"/>
          </w:tcPr>
          <w:p w14:paraId="5146C0D0" w14:textId="77777777" w:rsidR="002C6619" w:rsidRPr="003B7866" w:rsidRDefault="002C6619" w:rsidP="000E3BFC">
            <w:pPr>
              <w:snapToGrid w:val="0"/>
              <w:spacing w:before="90" w:after="54" w:line="312" w:lineRule="auto"/>
              <w:ind w:left="57" w:right="57"/>
              <w:rPr>
                <w:rFonts w:cs="Arial"/>
              </w:rPr>
            </w:pPr>
            <w:r w:rsidRPr="003B7866">
              <w:rPr>
                <w:rFonts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225FC0C2" w14:textId="77777777" w:rsidR="002C6619" w:rsidRPr="003B7866" w:rsidRDefault="002C6619" w:rsidP="000E3BFC">
            <w:pPr>
              <w:snapToGrid w:val="0"/>
              <w:spacing w:before="90" w:after="54" w:line="312" w:lineRule="auto"/>
              <w:ind w:left="57" w:right="57"/>
              <w:rPr>
                <w:rFonts w:cs="Arial"/>
              </w:rPr>
            </w:pPr>
          </w:p>
        </w:tc>
      </w:tr>
    </w:tbl>
    <w:p w14:paraId="1D8EF087" w14:textId="77777777" w:rsidR="002C6619" w:rsidRPr="003B7866" w:rsidRDefault="002C6619" w:rsidP="002C6619">
      <w:pPr>
        <w:suppressAutoHyphens/>
      </w:pPr>
    </w:p>
    <w:p w14:paraId="0FAE220B" w14:textId="77777777" w:rsidR="002C6619" w:rsidRPr="003B7866" w:rsidRDefault="002C6619" w:rsidP="002C6619"/>
    <w:p w14:paraId="265CBFE9" w14:textId="77777777" w:rsidR="002C6619" w:rsidRPr="003B7866" w:rsidRDefault="002C6619" w:rsidP="002C6619"/>
    <w:p w14:paraId="4F3B2529" w14:textId="77777777" w:rsidR="002C6619" w:rsidRPr="003B7866" w:rsidRDefault="002C6619" w:rsidP="002C6619"/>
    <w:p w14:paraId="2B0D75BB" w14:textId="77777777" w:rsidR="002C6619" w:rsidRPr="003B7866" w:rsidRDefault="002C6619" w:rsidP="002C6619">
      <w:r w:rsidRPr="003B7866">
        <w:br w:type="page"/>
      </w:r>
    </w:p>
    <w:p w14:paraId="3E6A46A0" w14:textId="77777777" w:rsidR="002C6619" w:rsidRPr="003B7866" w:rsidRDefault="002C6619" w:rsidP="002C6619">
      <w:pPr>
        <w:pStyle w:val="KopBijlage"/>
      </w:pPr>
      <w:bookmarkStart w:id="82" w:name="_Ref173148848"/>
      <w:bookmarkStart w:id="83" w:name="_Toc177022006"/>
      <w:r w:rsidRPr="003B7866">
        <w:lastRenderedPageBreak/>
        <w:t>Beschrijving Praktijkbeproeving</w:t>
      </w:r>
      <w:bookmarkEnd w:id="82"/>
      <w:bookmarkEnd w:id="83"/>
    </w:p>
    <w:p w14:paraId="0E242ABD" w14:textId="77777777" w:rsidR="002C6619" w:rsidRPr="003B7866" w:rsidRDefault="002C6619" w:rsidP="002C6619"/>
    <w:p w14:paraId="399AA0CB" w14:textId="77777777" w:rsidR="002C6619" w:rsidRPr="003F2E7B" w:rsidRDefault="002C6619" w:rsidP="002C6619">
      <w:pPr>
        <w:rPr>
          <w:rFonts w:cstheme="minorHAnsi"/>
        </w:rPr>
      </w:pPr>
      <w:r>
        <w:rPr>
          <w:rFonts w:cstheme="minorHAnsi"/>
        </w:rPr>
        <w:t>Deze bijlage is te vinden in het Beschrijvend Document.</w:t>
      </w:r>
    </w:p>
    <w:p w14:paraId="40F3B907" w14:textId="77777777" w:rsidR="002C6619" w:rsidRPr="003B7866" w:rsidRDefault="002C6619" w:rsidP="002C6619"/>
    <w:p w14:paraId="4ECE661C" w14:textId="77777777" w:rsidR="002C6619" w:rsidRPr="003B7866" w:rsidRDefault="002C6619" w:rsidP="002C6619">
      <w:pPr>
        <w:pStyle w:val="KopBijlage"/>
      </w:pPr>
      <w:bookmarkStart w:id="84" w:name="_Toc177022007"/>
      <w:r w:rsidRPr="003B7866">
        <w:lastRenderedPageBreak/>
        <w:t>Leidraad functionele herkenbaarheid</w:t>
      </w:r>
      <w:bookmarkEnd w:id="84"/>
    </w:p>
    <w:p w14:paraId="5F300FD2" w14:textId="77777777" w:rsidR="002C6619" w:rsidRPr="003B7866" w:rsidRDefault="002C6619" w:rsidP="002C6619"/>
    <w:p w14:paraId="51DBC859" w14:textId="77777777" w:rsidR="002C6619" w:rsidRPr="003B7866" w:rsidRDefault="002C6619" w:rsidP="002C6619">
      <w:pPr>
        <w:suppressAutoHyphens/>
        <w:rPr>
          <w:i/>
        </w:rPr>
      </w:pPr>
      <w:r w:rsidRPr="003B7866">
        <w:rPr>
          <w:i/>
        </w:rPr>
        <w:t>(Separaat te vinden op TenderNed.)</w:t>
      </w:r>
    </w:p>
    <w:p w14:paraId="77A1EF19" w14:textId="77777777" w:rsidR="002C6619" w:rsidRPr="003B7866" w:rsidRDefault="002C6619" w:rsidP="002C6619">
      <w:pPr>
        <w:jc w:val="both"/>
      </w:pPr>
    </w:p>
    <w:p w14:paraId="1A5E7A16" w14:textId="77777777" w:rsidR="002C6619" w:rsidRPr="003B7866" w:rsidRDefault="002C6619" w:rsidP="002C6619"/>
    <w:p w14:paraId="357E55F7" w14:textId="77777777" w:rsidR="002C6619" w:rsidRPr="003B7866" w:rsidRDefault="002C6619" w:rsidP="002C6619"/>
    <w:p w14:paraId="4AB4B281" w14:textId="77777777" w:rsidR="002C6619" w:rsidRPr="003B7866" w:rsidRDefault="002C6619" w:rsidP="002C6619">
      <w:r w:rsidRPr="003B7866">
        <w:br w:type="page"/>
      </w:r>
    </w:p>
    <w:p w14:paraId="1130ED89" w14:textId="77777777" w:rsidR="002C6619" w:rsidRPr="003B7866" w:rsidRDefault="002C6619" w:rsidP="002C6619">
      <w:pPr>
        <w:pStyle w:val="KopBijlage"/>
      </w:pPr>
      <w:bookmarkStart w:id="85" w:name="_Toc177022008"/>
      <w:r w:rsidRPr="003B7866">
        <w:lastRenderedPageBreak/>
        <w:t xml:space="preserve">Locaties Aanbestedende </w:t>
      </w:r>
      <w:r>
        <w:t>D</w:t>
      </w:r>
      <w:r w:rsidRPr="003B7866">
        <w:t>ienst</w:t>
      </w:r>
      <w:bookmarkEnd w:id="85"/>
    </w:p>
    <w:p w14:paraId="1D155F1D" w14:textId="77777777" w:rsidR="002C6619" w:rsidRPr="003B7866" w:rsidRDefault="002C6619" w:rsidP="002C6619"/>
    <w:p w14:paraId="03A291E9" w14:textId="7AC9D360" w:rsidR="002C6619" w:rsidRPr="003F2E7B" w:rsidRDefault="002C6619" w:rsidP="002C6619">
      <w:pPr>
        <w:rPr>
          <w:rFonts w:cstheme="minorHAnsi"/>
        </w:rPr>
      </w:pPr>
      <w:r>
        <w:rPr>
          <w:rFonts w:cstheme="minorHAnsi"/>
        </w:rPr>
        <w:t>Deze bijlage is te vinden in het Beschrijvend Document.</w:t>
      </w:r>
    </w:p>
    <w:p w14:paraId="0EC44F05" w14:textId="77777777" w:rsidR="002C6619" w:rsidRDefault="002C6619" w:rsidP="002C6619">
      <w:pPr>
        <w:rPr>
          <w:rFonts w:cstheme="minorHAnsi"/>
        </w:rPr>
      </w:pPr>
    </w:p>
    <w:p w14:paraId="1C182F36" w14:textId="77777777" w:rsidR="002C6619" w:rsidRPr="003F2E7B" w:rsidRDefault="002C6619" w:rsidP="002C6619">
      <w:pPr>
        <w:rPr>
          <w:rFonts w:cstheme="minorHAnsi"/>
        </w:rPr>
      </w:pPr>
    </w:p>
    <w:p w14:paraId="66D7ED87" w14:textId="77777777" w:rsidR="002C6619" w:rsidRPr="003B7866" w:rsidRDefault="002C6619" w:rsidP="002C6619">
      <w:pPr>
        <w:pStyle w:val="KopBijlage"/>
      </w:pPr>
      <w:bookmarkStart w:id="86" w:name="_Toc177022009"/>
      <w:r w:rsidRPr="003B7866">
        <w:lastRenderedPageBreak/>
        <w:t>Verwerkersovereenkomst</w:t>
      </w:r>
      <w:bookmarkEnd w:id="86"/>
    </w:p>
    <w:p w14:paraId="04C035C1" w14:textId="77777777" w:rsidR="002C6619" w:rsidRPr="003B7866" w:rsidRDefault="002C6619" w:rsidP="002C6619"/>
    <w:p w14:paraId="5CDADB31" w14:textId="77777777" w:rsidR="002C6619" w:rsidRPr="003B7866" w:rsidRDefault="002C6619" w:rsidP="002C6619"/>
    <w:p w14:paraId="5317DBD7" w14:textId="77777777" w:rsidR="002C6619" w:rsidRPr="003B7866" w:rsidRDefault="002C6619" w:rsidP="002C6619">
      <w:pPr>
        <w:suppressAutoHyphens/>
        <w:rPr>
          <w:i/>
        </w:rPr>
      </w:pPr>
      <w:r w:rsidRPr="003B7866">
        <w:rPr>
          <w:i/>
        </w:rPr>
        <w:t>(Separaat te vinden op TenderNed.)</w:t>
      </w:r>
    </w:p>
    <w:p w14:paraId="5559964E" w14:textId="77777777" w:rsidR="002C6619" w:rsidRDefault="002C6619" w:rsidP="002C6619"/>
    <w:p w14:paraId="68E807F3" w14:textId="4BD75121" w:rsidR="002C6619" w:rsidRPr="003B7866" w:rsidRDefault="002C6619" w:rsidP="002C6619">
      <w:pPr>
        <w:sectPr w:rsidR="002C6619" w:rsidRPr="003B7866" w:rsidSect="002C6619">
          <w:headerReference w:type="default" r:id="rId10"/>
          <w:footerReference w:type="default" r:id="rId11"/>
          <w:footerReference w:type="first" r:id="rId12"/>
          <w:pgSz w:w="11906" w:h="16838"/>
          <w:pgMar w:top="1440" w:right="1440" w:bottom="1440" w:left="1440" w:header="680" w:footer="567" w:gutter="0"/>
          <w:cols w:space="708"/>
          <w:titlePg/>
          <w:docGrid w:linePitch="360"/>
        </w:sectPr>
      </w:pPr>
      <w:r>
        <w:rPr>
          <w:rStyle w:val="scxw252313412"/>
          <w:rFonts w:ascii="Calibri" w:hAnsi="Calibri" w:cs="Calibri"/>
          <w:szCs w:val="22"/>
        </w:rPr>
        <w:t xml:space="preserve">De bijgevoegde verwerkersovereenkomst uit bijlage 17 heeft een VrAA lay-out. Bij het afsluiten van de Overeenkomst met VRZW wordt de Verwerkersovereenkomst omgezet naar een VRZW lay-out. Overal waar korpsspecifieke informatie van VrAA te lezen is, kan ook informatie van de VRZW gelezen worden. </w:t>
      </w:r>
    </w:p>
    <w:p w14:paraId="2EF5055D" w14:textId="77777777" w:rsidR="002C6619" w:rsidRDefault="002C6619" w:rsidP="002C6619"/>
    <w:sectPr w:rsidR="002C6619" w:rsidSect="002C66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86AA1" w14:textId="77777777" w:rsidR="00665F5E" w:rsidRDefault="00665F5E" w:rsidP="002C6619">
      <w:pPr>
        <w:spacing w:after="0" w:line="240" w:lineRule="auto"/>
      </w:pPr>
      <w:r>
        <w:separator/>
      </w:r>
    </w:p>
  </w:endnote>
  <w:endnote w:type="continuationSeparator" w:id="0">
    <w:p w14:paraId="0F7413BF" w14:textId="77777777" w:rsidR="00665F5E" w:rsidRDefault="00665F5E" w:rsidP="002C6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4191122"/>
      <w:docPartObj>
        <w:docPartGallery w:val="Page Numbers (Bottom of Page)"/>
        <w:docPartUnique/>
      </w:docPartObj>
    </w:sdtPr>
    <w:sdtContent>
      <w:p w14:paraId="306C2F55" w14:textId="77777777" w:rsidR="00000000" w:rsidRDefault="00000000">
        <w:pPr>
          <w:pStyle w:val="Voettekst"/>
          <w:jc w:val="center"/>
        </w:pPr>
        <w:r w:rsidRPr="00B3264B">
          <w:rPr>
            <w:rStyle w:val="Titelvanboek"/>
          </w:rPr>
          <w:fldChar w:fldCharType="begin"/>
        </w:r>
        <w:r w:rsidRPr="00B3264B">
          <w:rPr>
            <w:rStyle w:val="Titelvanboek"/>
          </w:rPr>
          <w:instrText>PAGE   \* MERGEFORMAT</w:instrText>
        </w:r>
        <w:r w:rsidRPr="00B3264B">
          <w:rPr>
            <w:rStyle w:val="Titelvanboek"/>
          </w:rPr>
          <w:fldChar w:fldCharType="separate"/>
        </w:r>
        <w:r>
          <w:rPr>
            <w:rStyle w:val="Titelvanboek"/>
            <w:noProof/>
          </w:rPr>
          <w:t>73</w:t>
        </w:r>
        <w:r w:rsidRPr="00B3264B">
          <w:rPr>
            <w:rStyle w:val="Titelvanboek"/>
          </w:rPr>
          <w:fldChar w:fldCharType="end"/>
        </w:r>
      </w:p>
    </w:sdtContent>
  </w:sdt>
  <w:p w14:paraId="4160A539" w14:textId="77777777" w:rsidR="00000000" w:rsidRDefault="0000000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56BC7" w14:textId="77777777" w:rsidR="00000000" w:rsidRDefault="00000000">
    <w:pPr>
      <w:pStyle w:val="Voettekst"/>
    </w:pPr>
  </w:p>
  <w:p w14:paraId="7B9485F5" w14:textId="77777777" w:rsidR="00000000" w:rsidRDefault="00000000">
    <w:pPr>
      <w:pStyle w:val="Voettekst"/>
    </w:pPr>
    <w:r>
      <w:rPr>
        <w:noProof/>
      </w:rPr>
      <w:drawing>
        <wp:anchor distT="0" distB="0" distL="114300" distR="114300" simplePos="0" relativeHeight="251662336" behindDoc="0" locked="0" layoutInCell="1" allowOverlap="1" wp14:anchorId="7F5BF6D8" wp14:editId="0619C644">
          <wp:simplePos x="0" y="0"/>
          <wp:positionH relativeFrom="margin">
            <wp:align>left</wp:align>
          </wp:positionH>
          <wp:positionV relativeFrom="paragraph">
            <wp:posOffset>6350</wp:posOffset>
          </wp:positionV>
          <wp:extent cx="3143250" cy="647700"/>
          <wp:effectExtent l="0" t="0" r="0" b="0"/>
          <wp:wrapThrough wrapText="bothSides">
            <wp:wrapPolygon edited="0">
              <wp:start x="0" y="0"/>
              <wp:lineTo x="0" y="20965"/>
              <wp:lineTo x="21469" y="20965"/>
              <wp:lineTo x="21469" y="0"/>
              <wp:lineTo x="0" y="0"/>
            </wp:wrapPolygon>
          </wp:wrapThrough>
          <wp:docPr id="1183220986"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25D7D3AE" wp14:editId="63E07DCB">
          <wp:simplePos x="0" y="0"/>
          <wp:positionH relativeFrom="column">
            <wp:posOffset>3942690</wp:posOffset>
          </wp:positionH>
          <wp:positionV relativeFrom="paragraph">
            <wp:posOffset>5131</wp:posOffset>
          </wp:positionV>
          <wp:extent cx="2077085" cy="755650"/>
          <wp:effectExtent l="0" t="0" r="0" b="0"/>
          <wp:wrapNone/>
          <wp:docPr id="1223546201" name="Afbeelding 122354620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077085" cy="755650"/>
                  </a:xfrm>
                  <a:prstGeom prst="rect">
                    <a:avLst/>
                  </a:prstGeom>
                </pic:spPr>
              </pic:pic>
            </a:graphicData>
          </a:graphic>
          <wp14:sizeRelV relativeFrom="margin">
            <wp14:pctHeight>0</wp14:pctHeight>
          </wp14:sizeRelV>
        </wp:anchor>
      </w:drawing>
    </w:r>
  </w:p>
  <w:p w14:paraId="0BE411F3" w14:textId="77777777" w:rsidR="00000000" w:rsidRDefault="00000000">
    <w:pPr>
      <w:pStyle w:val="Voettekst"/>
    </w:pPr>
  </w:p>
  <w:p w14:paraId="47915A30" w14:textId="77777777" w:rsidR="00000000" w:rsidRDefault="00000000">
    <w:pPr>
      <w:pStyle w:val="Voettekst"/>
    </w:pPr>
  </w:p>
  <w:p w14:paraId="2E3DC525" w14:textId="77777777" w:rsidR="00000000" w:rsidRDefault="00000000">
    <w:pPr>
      <w:pStyle w:val="Voettekst"/>
    </w:pPr>
  </w:p>
  <w:p w14:paraId="12C0F0E4" w14:textId="77777777" w:rsidR="00000000" w:rsidRDefault="00000000">
    <w:pPr>
      <w:pStyle w:val="Voettekst"/>
    </w:pPr>
  </w:p>
  <w:p w14:paraId="0EE60325" w14:textId="77777777" w:rsidR="00000000" w:rsidRDefault="0000000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B430A" w14:textId="77777777" w:rsidR="00665F5E" w:rsidRDefault="00665F5E" w:rsidP="002C6619">
      <w:pPr>
        <w:spacing w:after="0" w:line="240" w:lineRule="auto"/>
      </w:pPr>
      <w:r>
        <w:separator/>
      </w:r>
    </w:p>
  </w:footnote>
  <w:footnote w:type="continuationSeparator" w:id="0">
    <w:p w14:paraId="383C00A8" w14:textId="77777777" w:rsidR="00665F5E" w:rsidRDefault="00665F5E" w:rsidP="002C66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BF389" w14:textId="19B084A5" w:rsidR="00000000" w:rsidRDefault="00000000" w:rsidP="00477EB4">
    <w:pPr>
      <w:pStyle w:val="Koptekst"/>
      <w:jc w:val="right"/>
    </w:pPr>
    <w:r>
      <w:tab/>
    </w:r>
    <w:sdt>
      <w:sdtPr>
        <w:alias w:val="Titel"/>
        <w:tag w:val=""/>
        <w:id w:val="1941093694"/>
        <w:dataBinding w:prefixMappings="xmlns:ns0='http://purl.org/dc/elements/1.1/' xmlns:ns1='http://schemas.openxmlformats.org/package/2006/metadata/core-properties' " w:xpath="/ns1:coreProperties[1]/ns0:title[1]" w:storeItemID="{6C3C8BC8-F283-45AE-878A-BAB7291924A1}"/>
        <w:text/>
      </w:sdtPr>
      <w:sdtContent>
        <w:r w:rsidR="002C6619">
          <w:t xml:space="preserve">Bijlagen EUOA Uitrukkleding 2024 </w:t>
        </w:r>
      </w:sdtContent>
    </w:sdt>
  </w:p>
  <w:p w14:paraId="784A9BDE" w14:textId="77777777" w:rsidR="00000000" w:rsidRDefault="00000000" w:rsidP="00F82184">
    <w:pPr>
      <w:pStyle w:val="Koptekst"/>
      <w:tabs>
        <w:tab w:val="clear" w:pos="4513"/>
        <w:tab w:val="clear" w:pos="9026"/>
        <w:tab w:val="left" w:pos="3084"/>
      </w:tabs>
    </w:pPr>
    <w:r>
      <w:tab/>
    </w:r>
  </w:p>
  <w:p w14:paraId="614A9054" w14:textId="77777777" w:rsidR="00000000" w:rsidRDefault="00000000">
    <w:pPr>
      <w:pStyle w:val="Koptekst"/>
    </w:pPr>
  </w:p>
  <w:p w14:paraId="048FC9F3" w14:textId="77777777" w:rsidR="00000000" w:rsidRDefault="00000000">
    <w:pPr>
      <w:pStyle w:val="Koptekst"/>
    </w:pPr>
  </w:p>
  <w:p w14:paraId="1B43242E" w14:textId="77777777" w:rsidR="00000000" w:rsidRDefault="0000000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1" w15:restartNumberingAfterBreak="0">
    <w:nsid w:val="23AB1491"/>
    <w:multiLevelType w:val="hybridMultilevel"/>
    <w:tmpl w:val="2618CF10"/>
    <w:lvl w:ilvl="0" w:tplc="1FCC2B3C">
      <w:start w:val="1"/>
      <w:numFmt w:val="decimal"/>
      <w:pStyle w:val="KopBijlage"/>
      <w:lvlText w:val="Bijlage %1."/>
      <w:lvlJc w:val="left"/>
      <w:pPr>
        <w:ind w:left="360" w:hanging="360"/>
      </w:pPr>
      <w:rPr>
        <w:rFonts w:ascii="Arial" w:hAnsi="Arial" w:cs="Arial" w:hint="default"/>
        <w:sz w:val="48"/>
        <w:szCs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B923396"/>
    <w:multiLevelType w:val="hybridMultilevel"/>
    <w:tmpl w:val="5FDCE0AC"/>
    <w:lvl w:ilvl="0" w:tplc="7FF2C6C6">
      <w:start w:val="1"/>
      <w:numFmt w:val="decimal"/>
      <w:pStyle w:val="Opsomming1genummerd"/>
      <w:lvlText w:val="%1."/>
      <w:lvlJc w:val="left"/>
      <w:pPr>
        <w:ind w:left="1494" w:hanging="360"/>
      </w:pPr>
      <w:rPr>
        <w:rFonts w:hint="default"/>
      </w:r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3" w15:restartNumberingAfterBreak="0">
    <w:nsid w:val="347B0D18"/>
    <w:multiLevelType w:val="hybridMultilevel"/>
    <w:tmpl w:val="238E5D88"/>
    <w:lvl w:ilvl="0" w:tplc="869224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8072A93"/>
    <w:multiLevelType w:val="hybridMultilevel"/>
    <w:tmpl w:val="E9088220"/>
    <w:lvl w:ilvl="0" w:tplc="45F89E6E">
      <w:start w:val="1"/>
      <w:numFmt w:val="decimal"/>
      <w:pStyle w:val="Lijstnummering"/>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59EA3DDA"/>
    <w:multiLevelType w:val="multilevel"/>
    <w:tmpl w:val="E84A0424"/>
    <w:lvl w:ilvl="0">
      <w:start w:val="1"/>
      <w:numFmt w:val="bullet"/>
      <w:pStyle w:val="opsomming-streepjesjustitie"/>
      <w:lvlText w:val=""/>
      <w:lvlJc w:val="left"/>
      <w:pPr>
        <w:tabs>
          <w:tab w:val="num" w:pos="0"/>
        </w:tabs>
        <w:ind w:left="907" w:hanging="453"/>
      </w:pPr>
      <w:rPr>
        <w:rFonts w:ascii="Symbol" w:hAnsi="Symbol" w:hint="default"/>
        <w:b w:val="0"/>
        <w:i w:val="0"/>
        <w:sz w:val="18"/>
      </w:rPr>
    </w:lvl>
    <w:lvl w:ilvl="1">
      <w:start w:val="1"/>
      <w:numFmt w:val="bullet"/>
      <w:lvlText w:val=""/>
      <w:lvlJc w:val="left"/>
      <w:pPr>
        <w:tabs>
          <w:tab w:val="num" w:pos="0"/>
        </w:tabs>
        <w:ind w:left="1361" w:hanging="454"/>
      </w:pPr>
      <w:rPr>
        <w:rFonts w:ascii="Symbol" w:hAnsi="Symbol" w:hint="default"/>
        <w:b w:val="0"/>
        <w:i w:val="0"/>
        <w:color w:val="auto"/>
        <w:sz w:val="18"/>
      </w:rPr>
    </w:lvl>
    <w:lvl w:ilvl="2">
      <w:start w:val="1"/>
      <w:numFmt w:val="bullet"/>
      <w:lvlText w:val=""/>
      <w:lvlJc w:val="left"/>
      <w:pPr>
        <w:tabs>
          <w:tab w:val="num" w:pos="0"/>
        </w:tabs>
        <w:ind w:left="1814" w:hanging="453"/>
      </w:pPr>
      <w:rPr>
        <w:rFonts w:ascii="Symbol" w:hAnsi="Symbol" w:hint="default"/>
        <w:b w:val="0"/>
        <w:i w:val="0"/>
        <w:sz w:val="18"/>
      </w:rPr>
    </w:lvl>
    <w:lvl w:ilvl="3">
      <w:start w:val="1"/>
      <w:numFmt w:val="bullet"/>
      <w:lvlText w:val=""/>
      <w:lvlJc w:val="left"/>
      <w:pPr>
        <w:tabs>
          <w:tab w:val="num" w:pos="0"/>
        </w:tabs>
        <w:ind w:left="2268" w:hanging="454"/>
      </w:pPr>
      <w:rPr>
        <w:rFonts w:ascii="Symbol" w:hAnsi="Symbol" w:hint="default"/>
        <w:b w:val="0"/>
        <w:i w:val="0"/>
        <w:color w:val="auto"/>
        <w:sz w:val="18"/>
      </w:rPr>
    </w:lvl>
    <w:lvl w:ilvl="4">
      <w:start w:val="1"/>
      <w:numFmt w:val="bullet"/>
      <w:lvlText w:val=""/>
      <w:lvlJc w:val="left"/>
      <w:pPr>
        <w:tabs>
          <w:tab w:val="num" w:pos="0"/>
        </w:tabs>
        <w:ind w:left="2722" w:hanging="454"/>
      </w:pPr>
      <w:rPr>
        <w:rFonts w:ascii="Symbol" w:hAnsi="Symbol" w:hint="default"/>
        <w:b w:val="0"/>
        <w:i w:val="0"/>
        <w:color w:val="auto"/>
        <w:sz w:val="18"/>
      </w:rPr>
    </w:lvl>
    <w:lvl w:ilvl="5">
      <w:start w:val="1"/>
      <w:numFmt w:val="bullet"/>
      <w:lvlText w:val=""/>
      <w:lvlJc w:val="left"/>
      <w:pPr>
        <w:tabs>
          <w:tab w:val="num" w:pos="0"/>
        </w:tabs>
        <w:ind w:left="3175" w:hanging="453"/>
      </w:pPr>
      <w:rPr>
        <w:rFonts w:ascii="Symbol" w:hAnsi="Symbol" w:hint="default"/>
        <w:b w:val="0"/>
        <w:i w:val="0"/>
        <w:color w:val="auto"/>
        <w:sz w:val="18"/>
      </w:rPr>
    </w:lvl>
    <w:lvl w:ilvl="6">
      <w:start w:val="1"/>
      <w:numFmt w:val="bullet"/>
      <w:lvlText w:val=""/>
      <w:lvlJc w:val="left"/>
      <w:pPr>
        <w:tabs>
          <w:tab w:val="num" w:pos="0"/>
        </w:tabs>
        <w:ind w:left="3629" w:hanging="454"/>
      </w:pPr>
      <w:rPr>
        <w:rFonts w:ascii="Symbol" w:hAnsi="Symbol" w:hint="default"/>
        <w:b w:val="0"/>
        <w:i w:val="0"/>
        <w:color w:val="auto"/>
        <w:sz w:val="18"/>
      </w:rPr>
    </w:lvl>
    <w:lvl w:ilvl="7">
      <w:start w:val="1"/>
      <w:numFmt w:val="bullet"/>
      <w:lvlText w:val=""/>
      <w:lvlJc w:val="left"/>
      <w:pPr>
        <w:tabs>
          <w:tab w:val="num" w:pos="0"/>
        </w:tabs>
        <w:ind w:left="4082" w:hanging="453"/>
      </w:pPr>
      <w:rPr>
        <w:rFonts w:ascii="Symbol" w:hAnsi="Symbol" w:hint="default"/>
        <w:b w:val="0"/>
        <w:i w:val="0"/>
        <w:color w:val="auto"/>
        <w:sz w:val="18"/>
      </w:rPr>
    </w:lvl>
    <w:lvl w:ilvl="8">
      <w:start w:val="1"/>
      <w:numFmt w:val="bullet"/>
      <w:lvlText w:val=""/>
      <w:lvlJc w:val="left"/>
      <w:pPr>
        <w:tabs>
          <w:tab w:val="num" w:pos="0"/>
        </w:tabs>
        <w:ind w:left="4536" w:hanging="454"/>
      </w:pPr>
      <w:rPr>
        <w:rFonts w:ascii="Symbol" w:hAnsi="Symbol" w:hint="default"/>
        <w:b w:val="0"/>
        <w:i w:val="0"/>
        <w:color w:val="auto"/>
        <w:sz w:val="18"/>
      </w:rPr>
    </w:lvl>
  </w:abstractNum>
  <w:abstractNum w:abstractNumId="8" w15:restartNumberingAfterBreak="0">
    <w:nsid w:val="5ECC7F89"/>
    <w:multiLevelType w:val="multilevel"/>
    <w:tmpl w:val="84E00C60"/>
    <w:lvl w:ilvl="0">
      <w:start w:val="1"/>
      <w:numFmt w:val="lowerLetter"/>
      <w:pStyle w:val="opsomming-cijfersjustitie"/>
      <w:lvlText w:val="%1"/>
      <w:lvlJc w:val="left"/>
      <w:pPr>
        <w:tabs>
          <w:tab w:val="num" w:pos="0"/>
        </w:tabs>
        <w:ind w:left="454" w:hanging="454"/>
      </w:pPr>
      <w:rPr>
        <w:rFonts w:hint="default"/>
        <w:b w:val="0"/>
        <w:i w:val="0"/>
        <w:sz w:val="18"/>
      </w:rPr>
    </w:lvl>
    <w:lvl w:ilvl="1">
      <w:start w:val="1"/>
      <w:numFmt w:val="lowerLetter"/>
      <w:lvlText w:val="%2"/>
      <w:lvlJc w:val="left"/>
      <w:pPr>
        <w:tabs>
          <w:tab w:val="num" w:pos="0"/>
        </w:tabs>
        <w:ind w:left="907" w:hanging="453"/>
      </w:pPr>
      <w:rPr>
        <w:rFonts w:ascii="Verdana" w:hAnsi="Verdana" w:hint="default"/>
        <w:b w:val="0"/>
        <w:i w:val="0"/>
        <w:sz w:val="18"/>
      </w:rPr>
    </w:lvl>
    <w:lvl w:ilvl="2">
      <w:start w:val="1"/>
      <w:numFmt w:val="lowerRoman"/>
      <w:lvlText w:val="%3"/>
      <w:lvlJc w:val="left"/>
      <w:pPr>
        <w:tabs>
          <w:tab w:val="num" w:pos="0"/>
        </w:tabs>
        <w:ind w:left="1361" w:hanging="454"/>
      </w:pPr>
      <w:rPr>
        <w:rFonts w:ascii="Verdana" w:hAnsi="Verdana" w:hint="default"/>
        <w:b w:val="0"/>
        <w:i w:val="0"/>
        <w:sz w:val="18"/>
      </w:rPr>
    </w:lvl>
    <w:lvl w:ilvl="3">
      <w:start w:val="1"/>
      <w:numFmt w:val="decimal"/>
      <w:lvlText w:val="%4"/>
      <w:lvlJc w:val="left"/>
      <w:pPr>
        <w:tabs>
          <w:tab w:val="num" w:pos="0"/>
        </w:tabs>
        <w:ind w:left="1814" w:hanging="453"/>
      </w:pPr>
      <w:rPr>
        <w:rFonts w:ascii="Verdana" w:hAnsi="Verdana" w:hint="default"/>
        <w:b w:val="0"/>
        <w:i w:val="0"/>
        <w:sz w:val="18"/>
      </w:rPr>
    </w:lvl>
    <w:lvl w:ilvl="4">
      <w:start w:val="1"/>
      <w:numFmt w:val="lowerLetter"/>
      <w:lvlText w:val="%5"/>
      <w:lvlJc w:val="left"/>
      <w:pPr>
        <w:tabs>
          <w:tab w:val="num" w:pos="0"/>
        </w:tabs>
        <w:ind w:left="2268" w:hanging="454"/>
      </w:pPr>
      <w:rPr>
        <w:rFonts w:ascii="Verdana" w:hAnsi="Verdana" w:hint="default"/>
        <w:b w:val="0"/>
        <w:i w:val="0"/>
        <w:sz w:val="18"/>
      </w:rPr>
    </w:lvl>
    <w:lvl w:ilvl="5">
      <w:start w:val="1"/>
      <w:numFmt w:val="lowerRoman"/>
      <w:lvlText w:val="%6"/>
      <w:lvlJc w:val="left"/>
      <w:pPr>
        <w:tabs>
          <w:tab w:val="num" w:pos="0"/>
        </w:tabs>
        <w:ind w:left="2722" w:hanging="454"/>
      </w:pPr>
      <w:rPr>
        <w:rFonts w:ascii="Verdana" w:hAnsi="Verdana" w:hint="default"/>
        <w:b w:val="0"/>
        <w:i w:val="0"/>
        <w:sz w:val="18"/>
      </w:rPr>
    </w:lvl>
    <w:lvl w:ilvl="6">
      <w:start w:val="1"/>
      <w:numFmt w:val="decimal"/>
      <w:lvlText w:val="%7"/>
      <w:lvlJc w:val="left"/>
      <w:pPr>
        <w:tabs>
          <w:tab w:val="num" w:pos="0"/>
        </w:tabs>
        <w:ind w:left="3175" w:hanging="453"/>
      </w:pPr>
      <w:rPr>
        <w:rFonts w:ascii="Verdana" w:hAnsi="Verdana" w:hint="default"/>
        <w:b w:val="0"/>
        <w:i w:val="0"/>
        <w:sz w:val="18"/>
      </w:rPr>
    </w:lvl>
    <w:lvl w:ilvl="7">
      <w:start w:val="1"/>
      <w:numFmt w:val="lowerLetter"/>
      <w:lvlText w:val="%8"/>
      <w:lvlJc w:val="left"/>
      <w:pPr>
        <w:tabs>
          <w:tab w:val="num" w:pos="0"/>
        </w:tabs>
        <w:ind w:left="3629" w:hanging="454"/>
      </w:pPr>
      <w:rPr>
        <w:rFonts w:ascii="Verdana" w:hAnsi="Verdana" w:hint="default"/>
        <w:b w:val="0"/>
        <w:i w:val="0"/>
        <w:sz w:val="18"/>
      </w:rPr>
    </w:lvl>
    <w:lvl w:ilvl="8">
      <w:start w:val="1"/>
      <w:numFmt w:val="lowerRoman"/>
      <w:lvlText w:val="%9"/>
      <w:lvlJc w:val="left"/>
      <w:pPr>
        <w:tabs>
          <w:tab w:val="num" w:pos="0"/>
        </w:tabs>
        <w:ind w:left="4082" w:hanging="453"/>
      </w:pPr>
      <w:rPr>
        <w:rFonts w:ascii="Verdana" w:hAnsi="Verdana" w:hint="default"/>
        <w:b w:val="0"/>
        <w:i w:val="0"/>
        <w:sz w:val="18"/>
      </w:rPr>
    </w:lvl>
  </w:abstractNum>
  <w:abstractNum w:abstractNumId="9" w15:restartNumberingAfterBreak="0">
    <w:nsid w:val="5FEC188A"/>
    <w:multiLevelType w:val="multilevel"/>
    <w:tmpl w:val="5E426782"/>
    <w:lvl w:ilvl="0">
      <w:start w:val="1"/>
      <w:numFmt w:val="bullet"/>
      <w:pStyle w:val="opsommingsvinkAan"/>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10" w15:restartNumberingAfterBreak="0">
    <w:nsid w:val="656B0319"/>
    <w:multiLevelType w:val="hybridMultilevel"/>
    <w:tmpl w:val="21A2C3E6"/>
    <w:lvl w:ilvl="0" w:tplc="04130017">
      <w:start w:val="1"/>
      <w:numFmt w:val="lowerLetter"/>
      <w:lvlText w:val="%1)"/>
      <w:lvlJc w:val="left"/>
      <w:pPr>
        <w:ind w:left="2280" w:hanging="360"/>
      </w:pPr>
    </w:lvl>
    <w:lvl w:ilvl="1" w:tplc="4D60C104">
      <w:start w:val="1"/>
      <w:numFmt w:val="lowerLetter"/>
      <w:pStyle w:val="Opsomming3"/>
      <w:lvlText w:val="%2."/>
      <w:lvlJc w:val="left"/>
      <w:pPr>
        <w:ind w:left="300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CC9C15FA">
      <w:start w:val="1"/>
      <w:numFmt w:val="decimal"/>
      <w:lvlText w:val="%3."/>
      <w:lvlJc w:val="left"/>
      <w:pPr>
        <w:ind w:left="4095" w:hanging="555"/>
      </w:pPr>
      <w:rPr>
        <w:rFonts w:hint="default"/>
      </w:rPr>
    </w:lvl>
    <w:lvl w:ilvl="3" w:tplc="FF785588">
      <w:start w:val="1"/>
      <w:numFmt w:val="lowerRoman"/>
      <w:lvlText w:val="(%4)"/>
      <w:lvlJc w:val="left"/>
      <w:pPr>
        <w:ind w:left="4800" w:hanging="720"/>
      </w:pPr>
      <w:rPr>
        <w:rFonts w:hint="default"/>
      </w:rPr>
    </w:lvl>
    <w:lvl w:ilvl="4" w:tplc="04130019" w:tentative="1">
      <w:start w:val="1"/>
      <w:numFmt w:val="lowerLetter"/>
      <w:lvlText w:val="%5."/>
      <w:lvlJc w:val="left"/>
      <w:pPr>
        <w:ind w:left="5160" w:hanging="360"/>
      </w:pPr>
    </w:lvl>
    <w:lvl w:ilvl="5" w:tplc="0413001B" w:tentative="1">
      <w:start w:val="1"/>
      <w:numFmt w:val="lowerRoman"/>
      <w:lvlText w:val="%6."/>
      <w:lvlJc w:val="right"/>
      <w:pPr>
        <w:ind w:left="5880" w:hanging="180"/>
      </w:pPr>
    </w:lvl>
    <w:lvl w:ilvl="6" w:tplc="0413000F" w:tentative="1">
      <w:start w:val="1"/>
      <w:numFmt w:val="decimal"/>
      <w:lvlText w:val="%7."/>
      <w:lvlJc w:val="left"/>
      <w:pPr>
        <w:ind w:left="6600" w:hanging="360"/>
      </w:pPr>
    </w:lvl>
    <w:lvl w:ilvl="7" w:tplc="04130019" w:tentative="1">
      <w:start w:val="1"/>
      <w:numFmt w:val="lowerLetter"/>
      <w:lvlText w:val="%8."/>
      <w:lvlJc w:val="left"/>
      <w:pPr>
        <w:ind w:left="7320" w:hanging="360"/>
      </w:pPr>
    </w:lvl>
    <w:lvl w:ilvl="8" w:tplc="0413001B" w:tentative="1">
      <w:start w:val="1"/>
      <w:numFmt w:val="lowerRoman"/>
      <w:lvlText w:val="%9."/>
      <w:lvlJc w:val="right"/>
      <w:pPr>
        <w:ind w:left="8040" w:hanging="180"/>
      </w:pPr>
    </w:lvl>
  </w:abstractNum>
  <w:abstractNum w:abstractNumId="11" w15:restartNumberingAfterBreak="0">
    <w:nsid w:val="6CDA3111"/>
    <w:multiLevelType w:val="multilevel"/>
    <w:tmpl w:val="C98C935E"/>
    <w:styleLink w:val="Huisstijl-Opsomming"/>
    <w:lvl w:ilvl="0">
      <w:start w:val="1"/>
      <w:numFmt w:val="bullet"/>
      <w:lvlText w:val="&gt;"/>
      <w:lvlJc w:val="left"/>
      <w:pPr>
        <w:ind w:left="397" w:hanging="397"/>
      </w:pPr>
      <w:rPr>
        <w:rFonts w:ascii="Arial" w:hAnsi="Arial" w:hint="default"/>
        <w:sz w:val="20"/>
        <w:szCs w:val="18"/>
      </w:rPr>
    </w:lvl>
    <w:lvl w:ilvl="1">
      <w:start w:val="1"/>
      <w:numFmt w:val="bullet"/>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783304866">
    <w:abstractNumId w:val="6"/>
  </w:num>
  <w:num w:numId="2" w16cid:durableId="610627075">
    <w:abstractNumId w:val="4"/>
  </w:num>
  <w:num w:numId="3" w16cid:durableId="1228492376">
    <w:abstractNumId w:val="11"/>
  </w:num>
  <w:num w:numId="4" w16cid:durableId="622927303">
    <w:abstractNumId w:val="5"/>
  </w:num>
  <w:num w:numId="5" w16cid:durableId="18119899">
    <w:abstractNumId w:val="10"/>
  </w:num>
  <w:num w:numId="6" w16cid:durableId="911621192">
    <w:abstractNumId w:val="2"/>
  </w:num>
  <w:num w:numId="7" w16cid:durableId="828207789">
    <w:abstractNumId w:val="0"/>
  </w:num>
  <w:num w:numId="8" w16cid:durableId="1670714870">
    <w:abstractNumId w:val="7"/>
  </w:num>
  <w:num w:numId="9" w16cid:durableId="1912041602">
    <w:abstractNumId w:val="9"/>
  </w:num>
  <w:num w:numId="10" w16cid:durableId="1092749031">
    <w:abstractNumId w:val="8"/>
  </w:num>
  <w:num w:numId="11" w16cid:durableId="1802843446">
    <w:abstractNumId w:val="3"/>
  </w:num>
  <w:num w:numId="12" w16cid:durableId="7905144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619"/>
    <w:rsid w:val="002C6619"/>
    <w:rsid w:val="006059FA"/>
    <w:rsid w:val="00665F5E"/>
    <w:rsid w:val="007252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FB2C0"/>
  <w15:chartTrackingRefBased/>
  <w15:docId w15:val="{1B013C5D-E785-4F91-A61E-A3EE55646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0" w:unhideWhenUsed="1" w:qFormat="1"/>
    <w:lsdException w:name="heading 3" w:semiHidden="1" w:uiPriority="3" w:unhideWhenUsed="1" w:qFormat="1"/>
    <w:lsdException w:name="heading 4" w:semiHidden="1" w:uiPriority="3" w:unhideWhenUsed="1" w:qFormat="1"/>
    <w:lsdException w:name="heading 5" w:semiHidden="1" w:uiPriority="0"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C6619"/>
    <w:pPr>
      <w:spacing w:line="259" w:lineRule="auto"/>
    </w:pPr>
    <w:rPr>
      <w:rFonts w:eastAsia="Times New Roman" w:cs="Times New Roman"/>
      <w:kern w:val="0"/>
      <w:sz w:val="22"/>
      <w:szCs w:val="20"/>
      <w:lang w:eastAsia="nl-NL"/>
      <w14:ligatures w14:val="none"/>
    </w:rPr>
  </w:style>
  <w:style w:type="paragraph" w:styleId="Kop1">
    <w:name w:val="heading 1"/>
    <w:basedOn w:val="Standaard"/>
    <w:next w:val="Standaard"/>
    <w:link w:val="Kop1Char"/>
    <w:uiPriority w:val="3"/>
    <w:qFormat/>
    <w:rsid w:val="002C66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nhideWhenUsed/>
    <w:qFormat/>
    <w:rsid w:val="002C66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3"/>
    <w:unhideWhenUsed/>
    <w:qFormat/>
    <w:rsid w:val="002C661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3"/>
    <w:unhideWhenUsed/>
    <w:qFormat/>
    <w:rsid w:val="002C661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nhideWhenUsed/>
    <w:qFormat/>
    <w:rsid w:val="002C661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9"/>
    <w:unhideWhenUsed/>
    <w:qFormat/>
    <w:rsid w:val="002C661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C661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C661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C6619"/>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3"/>
    <w:rsid w:val="002C661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rsid w:val="002C661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3"/>
    <w:rsid w:val="002C661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3"/>
    <w:rsid w:val="002C6619"/>
    <w:rPr>
      <w:rFonts w:eastAsiaTheme="majorEastAsia" w:cstheme="majorBidi"/>
      <w:i/>
      <w:iCs/>
      <w:color w:val="0F4761" w:themeColor="accent1" w:themeShade="BF"/>
    </w:rPr>
  </w:style>
  <w:style w:type="character" w:customStyle="1" w:styleId="Kop5Char">
    <w:name w:val="Kop 5 Char"/>
    <w:basedOn w:val="Standaardalinea-lettertype"/>
    <w:link w:val="Kop5"/>
    <w:rsid w:val="002C6619"/>
    <w:rPr>
      <w:rFonts w:eastAsiaTheme="majorEastAsia" w:cstheme="majorBidi"/>
      <w:color w:val="0F4761" w:themeColor="accent1" w:themeShade="BF"/>
    </w:rPr>
  </w:style>
  <w:style w:type="character" w:customStyle="1" w:styleId="Kop6Char">
    <w:name w:val="Kop 6 Char"/>
    <w:basedOn w:val="Standaardalinea-lettertype"/>
    <w:link w:val="Kop6"/>
    <w:uiPriority w:val="99"/>
    <w:rsid w:val="002C661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C661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C661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C6619"/>
    <w:rPr>
      <w:rFonts w:eastAsiaTheme="majorEastAsia" w:cstheme="majorBidi"/>
      <w:color w:val="272727" w:themeColor="text1" w:themeTint="D8"/>
    </w:rPr>
  </w:style>
  <w:style w:type="paragraph" w:styleId="Titel">
    <w:name w:val="Title"/>
    <w:basedOn w:val="Standaard"/>
    <w:next w:val="Standaard"/>
    <w:link w:val="TitelChar"/>
    <w:uiPriority w:val="10"/>
    <w:qFormat/>
    <w:rsid w:val="002C66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C661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C661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C661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C661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C6619"/>
    <w:rPr>
      <w:i/>
      <w:iCs/>
      <w:color w:val="404040" w:themeColor="text1" w:themeTint="BF"/>
    </w:rPr>
  </w:style>
  <w:style w:type="paragraph" w:styleId="Lijstalinea">
    <w:name w:val="List Paragraph"/>
    <w:aliases w:val="Lijstalinea niv 1"/>
    <w:basedOn w:val="Standaard"/>
    <w:link w:val="LijstalineaChar"/>
    <w:uiPriority w:val="34"/>
    <w:qFormat/>
    <w:rsid w:val="002C6619"/>
    <w:pPr>
      <w:ind w:left="720"/>
      <w:contextualSpacing/>
    </w:pPr>
  </w:style>
  <w:style w:type="character" w:styleId="Intensievebenadrukking">
    <w:name w:val="Intense Emphasis"/>
    <w:basedOn w:val="Standaardalinea-lettertype"/>
    <w:uiPriority w:val="21"/>
    <w:qFormat/>
    <w:rsid w:val="002C6619"/>
    <w:rPr>
      <w:i/>
      <w:iCs/>
      <w:color w:val="0F4761" w:themeColor="accent1" w:themeShade="BF"/>
    </w:rPr>
  </w:style>
  <w:style w:type="paragraph" w:styleId="Duidelijkcitaat">
    <w:name w:val="Intense Quote"/>
    <w:basedOn w:val="Standaard"/>
    <w:next w:val="Standaard"/>
    <w:link w:val="DuidelijkcitaatChar"/>
    <w:uiPriority w:val="30"/>
    <w:qFormat/>
    <w:rsid w:val="002C66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C6619"/>
    <w:rPr>
      <w:i/>
      <w:iCs/>
      <w:color w:val="0F4761" w:themeColor="accent1" w:themeShade="BF"/>
    </w:rPr>
  </w:style>
  <w:style w:type="character" w:styleId="Intensieveverwijzing">
    <w:name w:val="Intense Reference"/>
    <w:basedOn w:val="Standaardalinea-lettertype"/>
    <w:uiPriority w:val="32"/>
    <w:qFormat/>
    <w:rsid w:val="002C6619"/>
    <w:rPr>
      <w:b/>
      <w:bCs/>
      <w:smallCaps/>
      <w:color w:val="0F4761" w:themeColor="accent1" w:themeShade="BF"/>
      <w:spacing w:val="5"/>
    </w:rPr>
  </w:style>
  <w:style w:type="paragraph" w:styleId="Koptekst">
    <w:name w:val="header"/>
    <w:basedOn w:val="Standaard"/>
    <w:link w:val="KoptekstChar"/>
    <w:unhideWhenUsed/>
    <w:rsid w:val="002C6619"/>
    <w:pPr>
      <w:tabs>
        <w:tab w:val="center" w:pos="4513"/>
        <w:tab w:val="right" w:pos="9026"/>
      </w:tabs>
      <w:spacing w:after="0" w:line="240" w:lineRule="auto"/>
    </w:pPr>
  </w:style>
  <w:style w:type="character" w:customStyle="1" w:styleId="KoptekstChar">
    <w:name w:val="Koptekst Char"/>
    <w:basedOn w:val="Standaardalinea-lettertype"/>
    <w:link w:val="Koptekst"/>
    <w:rsid w:val="002C6619"/>
    <w:rPr>
      <w:rFonts w:eastAsia="Times New Roman" w:cs="Times New Roman"/>
      <w:kern w:val="0"/>
      <w:sz w:val="22"/>
      <w:szCs w:val="20"/>
      <w:lang w:eastAsia="nl-NL"/>
      <w14:ligatures w14:val="none"/>
    </w:rPr>
  </w:style>
  <w:style w:type="paragraph" w:styleId="Voettekst">
    <w:name w:val="footer"/>
    <w:basedOn w:val="Standaard"/>
    <w:link w:val="VoettekstChar"/>
    <w:uiPriority w:val="99"/>
    <w:unhideWhenUsed/>
    <w:rsid w:val="002C6619"/>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2C6619"/>
    <w:rPr>
      <w:rFonts w:eastAsia="Times New Roman" w:cs="Times New Roman"/>
      <w:kern w:val="0"/>
      <w:sz w:val="22"/>
      <w:szCs w:val="20"/>
      <w:lang w:eastAsia="nl-NL"/>
      <w14:ligatures w14:val="none"/>
    </w:rPr>
  </w:style>
  <w:style w:type="paragraph" w:styleId="Kopvaninhoudsopgave">
    <w:name w:val="TOC Heading"/>
    <w:basedOn w:val="Kop1"/>
    <w:next w:val="Standaard"/>
    <w:uiPriority w:val="39"/>
    <w:unhideWhenUsed/>
    <w:qFormat/>
    <w:rsid w:val="002C6619"/>
    <w:pPr>
      <w:pageBreakBefore/>
      <w:spacing w:before="0" w:after="120"/>
      <w:ind w:left="680" w:hanging="680"/>
      <w:outlineLvl w:val="9"/>
    </w:pPr>
    <w:rPr>
      <w:rFonts w:ascii="Corbel" w:hAnsi="Corbel"/>
      <w:b/>
      <w:color w:val="auto"/>
      <w:sz w:val="32"/>
      <w:szCs w:val="32"/>
    </w:rPr>
  </w:style>
  <w:style w:type="paragraph" w:styleId="Inhopg2">
    <w:name w:val="toc 2"/>
    <w:basedOn w:val="Standaard"/>
    <w:next w:val="Standaard"/>
    <w:autoRedefine/>
    <w:uiPriority w:val="39"/>
    <w:unhideWhenUsed/>
    <w:rsid w:val="002C6619"/>
    <w:pPr>
      <w:spacing w:after="40"/>
    </w:pPr>
    <w:rPr>
      <w:rFonts w:eastAsiaTheme="minorEastAsia"/>
      <w:szCs w:val="22"/>
    </w:rPr>
  </w:style>
  <w:style w:type="paragraph" w:styleId="Inhopg1">
    <w:name w:val="toc 1"/>
    <w:basedOn w:val="Standaard"/>
    <w:next w:val="Standaard"/>
    <w:autoRedefine/>
    <w:uiPriority w:val="39"/>
    <w:unhideWhenUsed/>
    <w:rsid w:val="002C6619"/>
    <w:pPr>
      <w:spacing w:before="140" w:after="60"/>
    </w:pPr>
    <w:rPr>
      <w:rFonts w:eastAsiaTheme="minorEastAsia"/>
      <w:b/>
      <w:color w:val="3589C3"/>
      <w:szCs w:val="22"/>
    </w:rPr>
  </w:style>
  <w:style w:type="paragraph" w:styleId="Inhopg3">
    <w:name w:val="toc 3"/>
    <w:basedOn w:val="Standaard"/>
    <w:next w:val="Standaard"/>
    <w:autoRedefine/>
    <w:uiPriority w:val="39"/>
    <w:unhideWhenUsed/>
    <w:rsid w:val="002C6619"/>
    <w:pPr>
      <w:spacing w:after="40"/>
    </w:pPr>
    <w:rPr>
      <w:rFonts w:eastAsiaTheme="minorEastAsia"/>
      <w:szCs w:val="22"/>
    </w:rPr>
  </w:style>
  <w:style w:type="table" w:styleId="Tabelraster">
    <w:name w:val="Table Grid"/>
    <w:basedOn w:val="Standaardtabel"/>
    <w:uiPriority w:val="39"/>
    <w:rsid w:val="002C6619"/>
    <w:pPr>
      <w:spacing w:before="60" w:after="60" w:line="240" w:lineRule="auto"/>
    </w:pPr>
    <w:rPr>
      <w:rFonts w:ascii="Calibri" w:hAnsi="Calibri" w:cs="Times New Roman"/>
      <w:kern w:val="0"/>
      <w:sz w:val="22"/>
      <w14:ligatures w14:val="none"/>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FFFFFF" w:themeColor="background1"/>
      </w:rPr>
      <w:tblPr/>
      <w:tcPr>
        <w:tcBorders>
          <w:insideH w:val="single" w:sz="4" w:space="0" w:color="FFFFFF" w:themeColor="background1"/>
          <w:insideV w:val="single" w:sz="4" w:space="0" w:color="FFFFFF" w:themeColor="background1"/>
        </w:tcBorders>
        <w:shd w:val="clear" w:color="auto" w:fill="156082" w:themeFill="accent1"/>
      </w:tcPr>
    </w:tblStylePr>
    <w:tblStylePr w:type="lastRow">
      <w:rPr>
        <w:b/>
      </w:rPr>
    </w:tblStylePr>
  </w:style>
  <w:style w:type="character" w:styleId="Tekstvantijdelijkeaanduiding">
    <w:name w:val="Placeholder Text"/>
    <w:basedOn w:val="Standaardalinea-lettertype"/>
    <w:uiPriority w:val="99"/>
    <w:semiHidden/>
    <w:rsid w:val="002C6619"/>
    <w:rPr>
      <w:color w:val="808080"/>
    </w:rPr>
  </w:style>
  <w:style w:type="paragraph" w:customStyle="1" w:styleId="Subtitel">
    <w:name w:val="Subtitel"/>
    <w:basedOn w:val="Standaard"/>
    <w:link w:val="SubtitelChar"/>
    <w:qFormat/>
    <w:rsid w:val="002C6619"/>
    <w:pPr>
      <w:tabs>
        <w:tab w:val="left" w:pos="3744"/>
      </w:tabs>
      <w:jc w:val="right"/>
    </w:pPr>
    <w:rPr>
      <w:rFonts w:ascii="Corbel" w:hAnsi="Corbel"/>
      <w:b/>
      <w:color w:val="1F497D"/>
    </w:rPr>
  </w:style>
  <w:style w:type="character" w:customStyle="1" w:styleId="SubtitelChar">
    <w:name w:val="Subtitel Char"/>
    <w:basedOn w:val="Standaardalinea-lettertype"/>
    <w:link w:val="Subtitel"/>
    <w:rsid w:val="002C6619"/>
    <w:rPr>
      <w:rFonts w:ascii="Corbel" w:eastAsia="Times New Roman" w:hAnsi="Corbel" w:cs="Times New Roman"/>
      <w:b/>
      <w:color w:val="1F497D"/>
      <w:kern w:val="0"/>
      <w:sz w:val="22"/>
      <w:szCs w:val="20"/>
      <w:lang w:eastAsia="nl-NL"/>
      <w14:ligatures w14:val="none"/>
    </w:rPr>
  </w:style>
  <w:style w:type="character" w:styleId="Hyperlink">
    <w:name w:val="Hyperlink"/>
    <w:basedOn w:val="Standaardalinea-lettertype"/>
    <w:uiPriority w:val="99"/>
    <w:unhideWhenUsed/>
    <w:rsid w:val="002C6619"/>
    <w:rPr>
      <w:color w:val="467886" w:themeColor="hyperlink"/>
      <w:u w:val="single"/>
    </w:rPr>
  </w:style>
  <w:style w:type="paragraph" w:styleId="Normaalweb">
    <w:name w:val="Normal (Web)"/>
    <w:basedOn w:val="Standaard"/>
    <w:uiPriority w:val="99"/>
    <w:semiHidden/>
    <w:unhideWhenUsed/>
    <w:rsid w:val="002C6619"/>
    <w:pPr>
      <w:spacing w:before="100" w:beforeAutospacing="1" w:after="100" w:afterAutospacing="1" w:line="240" w:lineRule="auto"/>
    </w:pPr>
    <w:rPr>
      <w:rFonts w:ascii="Times New Roman" w:hAnsi="Times New Roman"/>
      <w:sz w:val="24"/>
      <w:szCs w:val="24"/>
    </w:rPr>
  </w:style>
  <w:style w:type="character" w:styleId="Zwaar">
    <w:name w:val="Strong"/>
    <w:basedOn w:val="Standaardalinea-lettertype"/>
    <w:uiPriority w:val="22"/>
    <w:qFormat/>
    <w:rsid w:val="002C6619"/>
    <w:rPr>
      <w:b/>
      <w:bCs/>
    </w:rPr>
  </w:style>
  <w:style w:type="character" w:styleId="Titelvanboek">
    <w:name w:val="Book Title"/>
    <w:aliases w:val="Kleine Titel"/>
    <w:basedOn w:val="Standaardalinea-lettertype"/>
    <w:uiPriority w:val="33"/>
    <w:qFormat/>
    <w:rsid w:val="002C6619"/>
    <w:rPr>
      <w:rFonts w:ascii="Corbel" w:hAnsi="Corbel"/>
      <w:b w:val="0"/>
      <w:bCs/>
      <w:i w:val="0"/>
      <w:iCs/>
      <w:color w:val="2B5879"/>
      <w:spacing w:val="5"/>
      <w:sz w:val="22"/>
    </w:rPr>
  </w:style>
  <w:style w:type="table" w:styleId="Rastertabel1licht-Accent1">
    <w:name w:val="Grid Table 1 Light Accent 1"/>
    <w:basedOn w:val="Standaardtabel"/>
    <w:uiPriority w:val="46"/>
    <w:rsid w:val="002C6619"/>
    <w:pPr>
      <w:spacing w:after="0" w:line="240" w:lineRule="auto"/>
    </w:pPr>
    <w:rPr>
      <w:rFonts w:eastAsia="Times New Roman"/>
      <w:kern w:val="0"/>
      <w:sz w:val="22"/>
      <w:szCs w:val="22"/>
      <w14:ligatures w14:val="none"/>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elrasterlicht">
    <w:name w:val="Grid Table Light"/>
    <w:basedOn w:val="Standaardtabel"/>
    <w:uiPriority w:val="40"/>
    <w:rsid w:val="002C6619"/>
    <w:pPr>
      <w:spacing w:after="0" w:line="240" w:lineRule="auto"/>
    </w:pPr>
    <w:rPr>
      <w:rFonts w:eastAsia="Times New Roman"/>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4">
    <w:name w:val="Plain Table 4"/>
    <w:basedOn w:val="Standaardtabel"/>
    <w:uiPriority w:val="44"/>
    <w:rsid w:val="002C6619"/>
    <w:pPr>
      <w:spacing w:after="0" w:line="240" w:lineRule="auto"/>
    </w:pPr>
    <w:rPr>
      <w:rFonts w:eastAsia="Times New Roman"/>
      <w:kern w:val="0"/>
      <w:sz w:val="22"/>
      <w:szCs w:val="22"/>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content">
    <w:name w:val="li-content"/>
    <w:basedOn w:val="Standaardalinea-lettertype"/>
    <w:rsid w:val="002C6619"/>
  </w:style>
  <w:style w:type="paragraph" w:styleId="Geenafstand">
    <w:name w:val="No Spacing"/>
    <w:link w:val="GeenafstandChar"/>
    <w:uiPriority w:val="1"/>
    <w:qFormat/>
    <w:rsid w:val="002C6619"/>
    <w:pPr>
      <w:spacing w:after="0" w:line="240" w:lineRule="auto"/>
    </w:pPr>
    <w:rPr>
      <w:rFonts w:eastAsia="Times New Roman" w:cs="Times New Roman"/>
      <w:kern w:val="0"/>
      <w:sz w:val="20"/>
      <w:szCs w:val="20"/>
      <w:lang w:eastAsia="nl-NL"/>
      <w14:ligatures w14:val="none"/>
    </w:rPr>
  </w:style>
  <w:style w:type="paragraph" w:styleId="Eindnoottekst">
    <w:name w:val="endnote text"/>
    <w:basedOn w:val="Standaard"/>
    <w:link w:val="EindnoottekstChar"/>
    <w:semiHidden/>
    <w:unhideWhenUsed/>
    <w:rsid w:val="002C6619"/>
    <w:pPr>
      <w:spacing w:after="0" w:line="240" w:lineRule="auto"/>
    </w:pPr>
    <w:rPr>
      <w:sz w:val="20"/>
    </w:rPr>
  </w:style>
  <w:style w:type="character" w:customStyle="1" w:styleId="EindnoottekstChar">
    <w:name w:val="Eindnoottekst Char"/>
    <w:basedOn w:val="Standaardalinea-lettertype"/>
    <w:link w:val="Eindnoottekst"/>
    <w:semiHidden/>
    <w:rsid w:val="002C6619"/>
    <w:rPr>
      <w:rFonts w:eastAsia="Times New Roman" w:cs="Times New Roman"/>
      <w:kern w:val="0"/>
      <w:sz w:val="20"/>
      <w:szCs w:val="20"/>
      <w:lang w:eastAsia="nl-NL"/>
      <w14:ligatures w14:val="none"/>
    </w:rPr>
  </w:style>
  <w:style w:type="character" w:styleId="Eindnootmarkering">
    <w:name w:val="endnote reference"/>
    <w:basedOn w:val="Standaardalinea-lettertype"/>
    <w:semiHidden/>
    <w:unhideWhenUsed/>
    <w:rsid w:val="002C6619"/>
    <w:rPr>
      <w:vertAlign w:val="superscript"/>
    </w:rPr>
  </w:style>
  <w:style w:type="paragraph" w:styleId="Voetnoottekst">
    <w:name w:val="footnote text"/>
    <w:basedOn w:val="Standaard"/>
    <w:link w:val="VoetnoottekstChar"/>
    <w:uiPriority w:val="99"/>
    <w:unhideWhenUsed/>
    <w:qFormat/>
    <w:rsid w:val="002C6619"/>
    <w:pPr>
      <w:spacing w:after="0" w:line="240" w:lineRule="auto"/>
    </w:pPr>
    <w:rPr>
      <w:sz w:val="20"/>
    </w:rPr>
  </w:style>
  <w:style w:type="character" w:customStyle="1" w:styleId="VoetnoottekstChar">
    <w:name w:val="Voetnoottekst Char"/>
    <w:basedOn w:val="Standaardalinea-lettertype"/>
    <w:link w:val="Voetnoottekst"/>
    <w:uiPriority w:val="99"/>
    <w:rsid w:val="002C6619"/>
    <w:rPr>
      <w:rFonts w:eastAsia="Times New Roman" w:cs="Times New Roman"/>
      <w:kern w:val="0"/>
      <w:sz w:val="20"/>
      <w:szCs w:val="20"/>
      <w:lang w:eastAsia="nl-NL"/>
      <w14:ligatures w14:val="none"/>
    </w:rPr>
  </w:style>
  <w:style w:type="character" w:styleId="Voetnootmarkering">
    <w:name w:val="footnote reference"/>
    <w:basedOn w:val="Standaardalinea-lettertype"/>
    <w:uiPriority w:val="99"/>
    <w:semiHidden/>
    <w:unhideWhenUsed/>
    <w:rsid w:val="002C6619"/>
    <w:rPr>
      <w:vertAlign w:val="superscript"/>
    </w:rPr>
  </w:style>
  <w:style w:type="paragraph" w:styleId="Bijschrift">
    <w:name w:val="caption"/>
    <w:basedOn w:val="Standaard"/>
    <w:next w:val="Standaard"/>
    <w:unhideWhenUsed/>
    <w:qFormat/>
    <w:rsid w:val="002C6619"/>
    <w:pPr>
      <w:spacing w:after="200" w:line="240" w:lineRule="auto"/>
    </w:pPr>
    <w:rPr>
      <w:i/>
      <w:iCs/>
      <w:color w:val="0E2841" w:themeColor="text2"/>
      <w:sz w:val="20"/>
      <w:szCs w:val="18"/>
    </w:rPr>
  </w:style>
  <w:style w:type="table" w:styleId="Rastertabel4-Accent5">
    <w:name w:val="Grid Table 4 Accent 5"/>
    <w:basedOn w:val="Standaardtabel"/>
    <w:uiPriority w:val="49"/>
    <w:rsid w:val="002C6619"/>
    <w:pPr>
      <w:spacing w:after="0" w:line="240" w:lineRule="auto"/>
    </w:pPr>
    <w:rPr>
      <w:rFonts w:eastAsia="Times New Roman"/>
      <w:kern w:val="0"/>
      <w:sz w:val="22"/>
      <w:szCs w:val="22"/>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Rastertabel4-Accent2">
    <w:name w:val="Grid Table 4 Accent 2"/>
    <w:basedOn w:val="Standaardtabel"/>
    <w:uiPriority w:val="49"/>
    <w:rsid w:val="002C6619"/>
    <w:pPr>
      <w:spacing w:after="0" w:line="240" w:lineRule="auto"/>
    </w:pPr>
    <w:rPr>
      <w:rFonts w:eastAsia="Times New Roman"/>
      <w:kern w:val="0"/>
      <w:sz w:val="22"/>
      <w:szCs w:val="22"/>
      <w14:ligatures w14:val="none"/>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paragraph" w:customStyle="1" w:styleId="Huisstijl-Titel">
    <w:name w:val="Huisstijl-Titel"/>
    <w:basedOn w:val="Huisstijl-Kleur"/>
    <w:semiHidden/>
    <w:qFormat/>
    <w:rsid w:val="002C6619"/>
  </w:style>
  <w:style w:type="paragraph" w:customStyle="1" w:styleId="Huisstijl-Versie">
    <w:name w:val="Huisstijl-Versie"/>
    <w:basedOn w:val="Huisstijl-Kleur"/>
    <w:next w:val="Standaard"/>
    <w:semiHidden/>
    <w:qFormat/>
    <w:rsid w:val="002C6619"/>
  </w:style>
  <w:style w:type="table" w:styleId="Lichtelijst">
    <w:name w:val="Light List"/>
    <w:basedOn w:val="Standaardtabel"/>
    <w:uiPriority w:val="61"/>
    <w:rsid w:val="002C6619"/>
    <w:pPr>
      <w:spacing w:after="0" w:line="240" w:lineRule="auto"/>
    </w:pPr>
    <w:rPr>
      <w:rFonts w:eastAsiaTheme="minorEastAsia"/>
      <w:kern w:val="0"/>
      <w:sz w:val="22"/>
      <w:szCs w:val="22"/>
      <w:lang w:eastAsia="nl-NL"/>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Adres">
    <w:name w:val="Huisstijl-Adres"/>
    <w:basedOn w:val="Standaard"/>
    <w:next w:val="Standaard"/>
    <w:semiHidden/>
    <w:rsid w:val="002C6619"/>
    <w:pPr>
      <w:spacing w:after="0" w:line="280" w:lineRule="exact"/>
    </w:pPr>
    <w:rPr>
      <w:rFonts w:ascii="Arial" w:eastAsia="MS Mincho" w:hAnsi="Arial"/>
      <w:noProof/>
      <w:sz w:val="20"/>
      <w:szCs w:val="24"/>
    </w:rPr>
  </w:style>
  <w:style w:type="character" w:customStyle="1" w:styleId="Huisstijl-Gegeven">
    <w:name w:val="Huisstijl-Gegeven"/>
    <w:semiHidden/>
    <w:rsid w:val="002C6619"/>
    <w:rPr>
      <w:rFonts w:ascii="Arial" w:hAnsi="Arial"/>
      <w:sz w:val="20"/>
    </w:rPr>
  </w:style>
  <w:style w:type="paragraph" w:customStyle="1" w:styleId="Kop1zondernummer">
    <w:name w:val="Kop 1 zonder nummer"/>
    <w:basedOn w:val="Kop1"/>
    <w:next w:val="Standaard"/>
    <w:qFormat/>
    <w:rsid w:val="002C6619"/>
    <w:pPr>
      <w:keepLines w:val="0"/>
      <w:pageBreakBefore/>
      <w:spacing w:before="0" w:after="960" w:line="600" w:lineRule="atLeast"/>
    </w:pPr>
    <w:rPr>
      <w:rFonts w:ascii="Arial" w:eastAsia="MS Mincho" w:hAnsi="Arial" w:cs="Arial"/>
      <w:bCs/>
      <w:color w:val="00314E"/>
      <w:sz w:val="60"/>
      <w:szCs w:val="32"/>
    </w:rPr>
  </w:style>
  <w:style w:type="character" w:customStyle="1" w:styleId="Huisstijl-Kopje">
    <w:name w:val="Huisstijl-Kopje"/>
    <w:basedOn w:val="Huisstijl-Gegeven"/>
    <w:semiHidden/>
    <w:rsid w:val="002C6619"/>
    <w:rPr>
      <w:rFonts w:ascii="Arial" w:hAnsi="Arial"/>
      <w:sz w:val="20"/>
    </w:rPr>
  </w:style>
  <w:style w:type="numbering" w:customStyle="1" w:styleId="Huisstijl-Letter">
    <w:name w:val="Huisstijl-Letter"/>
    <w:basedOn w:val="Geenlijst"/>
    <w:rsid w:val="002C6619"/>
    <w:pPr>
      <w:numPr>
        <w:numId w:val="1"/>
      </w:numPr>
    </w:pPr>
  </w:style>
  <w:style w:type="paragraph" w:customStyle="1" w:styleId="Huisstijl-Kop">
    <w:name w:val="Huisstijl-Kop"/>
    <w:basedOn w:val="Kop1zondernummer"/>
    <w:next w:val="Standaard"/>
    <w:semiHidden/>
    <w:qFormat/>
    <w:rsid w:val="002C6619"/>
  </w:style>
  <w:style w:type="numbering" w:customStyle="1" w:styleId="Huisstijl-Nummer">
    <w:name w:val="Huisstijl-Nummer"/>
    <w:basedOn w:val="Geenlijst"/>
    <w:uiPriority w:val="99"/>
    <w:rsid w:val="002C6619"/>
    <w:pPr>
      <w:numPr>
        <w:numId w:val="2"/>
      </w:numPr>
    </w:pPr>
  </w:style>
  <w:style w:type="numbering" w:customStyle="1" w:styleId="Huisstijl-Opsomming">
    <w:name w:val="Huisstijl-Opsomming"/>
    <w:basedOn w:val="Geenlijst"/>
    <w:rsid w:val="002C6619"/>
    <w:pPr>
      <w:numPr>
        <w:numId w:val="3"/>
      </w:numPr>
    </w:pPr>
  </w:style>
  <w:style w:type="paragraph" w:customStyle="1" w:styleId="Huisstijl-Pagina">
    <w:name w:val="Huisstijl-Pagina"/>
    <w:basedOn w:val="Standaard"/>
    <w:semiHidden/>
    <w:qFormat/>
    <w:rsid w:val="002C6619"/>
    <w:pPr>
      <w:spacing w:after="0" w:line="240" w:lineRule="auto"/>
      <w:jc w:val="right"/>
    </w:pPr>
    <w:rPr>
      <w:rFonts w:ascii="Arial" w:eastAsia="MS Mincho" w:hAnsi="Arial"/>
      <w:b/>
      <w:noProof/>
      <w:color w:val="156082" w:themeColor="accent1"/>
      <w:sz w:val="16"/>
      <w:szCs w:val="24"/>
    </w:rPr>
  </w:style>
  <w:style w:type="paragraph" w:customStyle="1" w:styleId="Kop2zondernummer">
    <w:name w:val="Kop 2 zonder nummer"/>
    <w:basedOn w:val="Kop2"/>
    <w:next w:val="Standaard"/>
    <w:qFormat/>
    <w:rsid w:val="002C6619"/>
    <w:pPr>
      <w:keepLines w:val="0"/>
      <w:spacing w:before="560" w:after="280" w:line="320" w:lineRule="atLeast"/>
    </w:pPr>
    <w:rPr>
      <w:rFonts w:ascii="Arial" w:eastAsia="MS Mincho" w:hAnsi="Arial" w:cs="Arial"/>
      <w:iCs/>
      <w:color w:val="BA4133"/>
      <w:sz w:val="30"/>
      <w:szCs w:val="28"/>
    </w:rPr>
  </w:style>
  <w:style w:type="paragraph" w:customStyle="1" w:styleId="Huisstijl-Voettekst">
    <w:name w:val="Huisstijl-Voettekst"/>
    <w:basedOn w:val="Huisstijl-Kleur"/>
    <w:next w:val="Standaard"/>
    <w:semiHidden/>
    <w:rsid w:val="002C6619"/>
  </w:style>
  <w:style w:type="paragraph" w:customStyle="1" w:styleId="Huisstijl-AlineaNa">
    <w:name w:val="Huisstijl-AlineaNa"/>
    <w:basedOn w:val="Standaard"/>
    <w:semiHidden/>
    <w:qFormat/>
    <w:rsid w:val="002C6619"/>
    <w:pPr>
      <w:spacing w:before="760" w:after="0" w:line="280" w:lineRule="atLeast"/>
    </w:pPr>
    <w:rPr>
      <w:rFonts w:ascii="Arial" w:hAnsi="Arial"/>
      <w:sz w:val="20"/>
    </w:rPr>
  </w:style>
  <w:style w:type="paragraph" w:customStyle="1" w:styleId="KopBijlage">
    <w:name w:val="Kop Bijlage"/>
    <w:basedOn w:val="Kop1zondernummer"/>
    <w:next w:val="Standaard"/>
    <w:autoRedefine/>
    <w:qFormat/>
    <w:rsid w:val="002C6619"/>
    <w:pPr>
      <w:numPr>
        <w:numId w:val="12"/>
      </w:numPr>
      <w:spacing w:after="0"/>
    </w:pPr>
    <w:rPr>
      <w:sz w:val="40"/>
    </w:rPr>
  </w:style>
  <w:style w:type="paragraph" w:styleId="Lijstopsomteken">
    <w:name w:val="List Bullet"/>
    <w:basedOn w:val="Standaard"/>
    <w:semiHidden/>
    <w:rsid w:val="002C6619"/>
    <w:pPr>
      <w:tabs>
        <w:tab w:val="left" w:pos="397"/>
      </w:tabs>
      <w:spacing w:after="0" w:line="280" w:lineRule="atLeast"/>
    </w:pPr>
    <w:rPr>
      <w:rFonts w:ascii="Arial" w:hAnsi="Arial"/>
      <w:sz w:val="20"/>
    </w:rPr>
  </w:style>
  <w:style w:type="paragraph" w:styleId="Lijstopsomteken2">
    <w:name w:val="List Bullet 2"/>
    <w:basedOn w:val="Standaard"/>
    <w:semiHidden/>
    <w:rsid w:val="002C6619"/>
    <w:pPr>
      <w:spacing w:after="0" w:line="280" w:lineRule="atLeast"/>
      <w:contextualSpacing/>
    </w:pPr>
    <w:rPr>
      <w:rFonts w:ascii="Arial" w:hAnsi="Arial"/>
      <w:sz w:val="20"/>
    </w:rPr>
  </w:style>
  <w:style w:type="paragraph" w:customStyle="1" w:styleId="KoponderBijlage">
    <w:name w:val="Kop onder Bijlage"/>
    <w:basedOn w:val="KopBijlage"/>
    <w:next w:val="Standaard"/>
    <w:qFormat/>
    <w:rsid w:val="002C6619"/>
    <w:pPr>
      <w:pageBreakBefore w:val="0"/>
      <w:spacing w:after="280" w:line="480" w:lineRule="atLeast"/>
    </w:pPr>
    <w:rPr>
      <w:sz w:val="42"/>
    </w:rPr>
  </w:style>
  <w:style w:type="paragraph" w:customStyle="1" w:styleId="Introductietekst">
    <w:name w:val="Introductietekst"/>
    <w:basedOn w:val="Huisstijl-Kleur"/>
    <w:uiPriority w:val="5"/>
    <w:qFormat/>
    <w:rsid w:val="002C6619"/>
  </w:style>
  <w:style w:type="paragraph" w:styleId="Lijstnummering">
    <w:name w:val="List Number"/>
    <w:basedOn w:val="Standaard"/>
    <w:qFormat/>
    <w:rsid w:val="002C6619"/>
    <w:pPr>
      <w:numPr>
        <w:numId w:val="4"/>
      </w:numPr>
      <w:tabs>
        <w:tab w:val="left" w:pos="397"/>
      </w:tabs>
      <w:spacing w:after="0" w:line="280" w:lineRule="atLeast"/>
      <w:contextualSpacing/>
    </w:pPr>
    <w:rPr>
      <w:rFonts w:ascii="Arial" w:hAnsi="Arial"/>
      <w:sz w:val="20"/>
    </w:rPr>
  </w:style>
  <w:style w:type="paragraph" w:customStyle="1" w:styleId="Bijschriftonderfiguur">
    <w:name w:val="Bijschrift onder figuur"/>
    <w:basedOn w:val="Standaard"/>
    <w:next w:val="Standaard"/>
    <w:qFormat/>
    <w:rsid w:val="002C6619"/>
    <w:pPr>
      <w:spacing w:before="140" w:after="0" w:line="200" w:lineRule="atLeast"/>
    </w:pPr>
    <w:rPr>
      <w:rFonts w:ascii="Arial" w:hAnsi="Arial"/>
      <w:sz w:val="15"/>
    </w:rPr>
  </w:style>
  <w:style w:type="paragraph" w:customStyle="1" w:styleId="Huisstijl-Kadertekst">
    <w:name w:val="Huisstijl-Kadertekst"/>
    <w:basedOn w:val="Introductietekst"/>
    <w:next w:val="Standaard"/>
    <w:semiHidden/>
    <w:qFormat/>
    <w:rsid w:val="002C6619"/>
    <w:pPr>
      <w:tabs>
        <w:tab w:val="left" w:pos="660"/>
      </w:tabs>
      <w:spacing w:before="280" w:after="280"/>
      <w:ind w:left="680"/>
    </w:pPr>
  </w:style>
  <w:style w:type="paragraph" w:customStyle="1" w:styleId="Bijschriftondertabel">
    <w:name w:val="Bijschrift onder tabel"/>
    <w:basedOn w:val="Bijschriftonderfiguur"/>
    <w:qFormat/>
    <w:rsid w:val="002C6619"/>
    <w:pPr>
      <w:spacing w:before="250"/>
    </w:pPr>
  </w:style>
  <w:style w:type="table" w:styleId="Tabellijst1">
    <w:name w:val="Table List 1"/>
    <w:basedOn w:val="Standaardtabel"/>
    <w:semiHidden/>
    <w:unhideWhenUsed/>
    <w:rsid w:val="002C6619"/>
    <w:pPr>
      <w:spacing w:after="0" w:line="280" w:lineRule="atLeast"/>
    </w:pPr>
    <w:rPr>
      <w:rFonts w:ascii="Arial" w:eastAsia="Times New Roman" w:hAnsi="Arial" w:cs="Times New Roman"/>
      <w:kern w:val="0"/>
      <w:sz w:val="20"/>
      <w:szCs w:val="20"/>
      <w:lang w:eastAsia="nl-NL"/>
      <w14:ligatures w14:val="none"/>
    </w:rPr>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2C6619"/>
    <w:pPr>
      <w:spacing w:after="0" w:line="240" w:lineRule="auto"/>
    </w:pPr>
    <w:rPr>
      <w:rFonts w:eastAsiaTheme="minorEastAsia"/>
      <w:color w:val="0F4761" w:themeColor="accent1" w:themeShade="BF"/>
      <w:kern w:val="0"/>
      <w:sz w:val="22"/>
      <w:szCs w:val="22"/>
      <w:lang w:eastAsia="nl-NL"/>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paragraph" w:customStyle="1" w:styleId="Huisstijl-Kleur">
    <w:name w:val="Huisstijl-Kleur"/>
    <w:basedOn w:val="Standaard"/>
    <w:next w:val="Standaard"/>
    <w:semiHidden/>
    <w:qFormat/>
    <w:rsid w:val="002C6619"/>
    <w:pPr>
      <w:spacing w:after="0" w:line="280" w:lineRule="atLeast"/>
    </w:pPr>
    <w:rPr>
      <w:rFonts w:ascii="Arial" w:hAnsi="Arial"/>
      <w:color w:val="00314E"/>
      <w:sz w:val="20"/>
    </w:rPr>
  </w:style>
  <w:style w:type="paragraph" w:customStyle="1" w:styleId="Kop3zondernummer">
    <w:name w:val="Kop 3 zonder nummer"/>
    <w:basedOn w:val="Kop3"/>
    <w:next w:val="Standaard"/>
    <w:qFormat/>
    <w:rsid w:val="002C6619"/>
    <w:pPr>
      <w:keepLines w:val="0"/>
      <w:spacing w:before="280" w:after="0" w:line="280" w:lineRule="atLeast"/>
      <w:contextualSpacing/>
    </w:pPr>
    <w:rPr>
      <w:rFonts w:ascii="Arial" w:eastAsia="MS Mincho" w:hAnsi="Arial" w:cs="Arial"/>
      <w:b/>
      <w:iCs/>
      <w:color w:val="BA4133"/>
      <w:sz w:val="23"/>
      <w:szCs w:val="26"/>
    </w:rPr>
  </w:style>
  <w:style w:type="paragraph" w:styleId="Ballontekst">
    <w:name w:val="Balloon Text"/>
    <w:basedOn w:val="Standaard"/>
    <w:link w:val="BallontekstChar"/>
    <w:rsid w:val="002C6619"/>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rsid w:val="002C6619"/>
    <w:rPr>
      <w:rFonts w:ascii="Tahoma" w:eastAsia="Times New Roman" w:hAnsi="Tahoma" w:cs="Tahoma"/>
      <w:kern w:val="0"/>
      <w:sz w:val="16"/>
      <w:szCs w:val="16"/>
      <w:lang w:eastAsia="nl-NL"/>
      <w14:ligatures w14:val="none"/>
    </w:rPr>
  </w:style>
  <w:style w:type="paragraph" w:customStyle="1" w:styleId="Kadertekstquote">
    <w:name w:val="Kadertekst/quote"/>
    <w:basedOn w:val="Standaard"/>
    <w:next w:val="Standaard"/>
    <w:uiPriority w:val="5"/>
    <w:qFormat/>
    <w:rsid w:val="002C6619"/>
    <w:pPr>
      <w:spacing w:before="200" w:after="200" w:line="240" w:lineRule="auto"/>
      <w:ind w:left="680"/>
    </w:pPr>
    <w:rPr>
      <w:rFonts w:ascii="Arial" w:hAnsi="Arial"/>
      <w:color w:val="00314E"/>
      <w:sz w:val="20"/>
    </w:rPr>
  </w:style>
  <w:style w:type="paragraph" w:styleId="Inhopg4">
    <w:name w:val="toc 4"/>
    <w:basedOn w:val="Inhopg1"/>
    <w:next w:val="Standaard"/>
    <w:autoRedefine/>
    <w:uiPriority w:val="39"/>
    <w:unhideWhenUsed/>
    <w:rsid w:val="002C6619"/>
    <w:pPr>
      <w:tabs>
        <w:tab w:val="right" w:pos="8211"/>
      </w:tabs>
      <w:spacing w:before="280" w:after="100" w:line="280" w:lineRule="atLeast"/>
      <w:ind w:left="680"/>
    </w:pPr>
    <w:rPr>
      <w:rFonts w:ascii="Arial" w:eastAsia="Times New Roman" w:hAnsi="Arial"/>
      <w:noProof/>
      <w:color w:val="auto"/>
      <w:sz w:val="20"/>
      <w:szCs w:val="20"/>
    </w:rPr>
  </w:style>
  <w:style w:type="table" w:customStyle="1" w:styleId="Lichtelijst1">
    <w:name w:val="Lichte lijst1"/>
    <w:basedOn w:val="Standaardtabel"/>
    <w:uiPriority w:val="61"/>
    <w:rsid w:val="002C6619"/>
    <w:pPr>
      <w:spacing w:after="0" w:line="240" w:lineRule="auto"/>
    </w:pPr>
    <w:rPr>
      <w:rFonts w:eastAsiaTheme="minorEastAsia"/>
      <w:kern w:val="0"/>
      <w:sz w:val="22"/>
      <w:szCs w:val="22"/>
      <w:lang w:eastAsia="nl-NL"/>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Introductietekst">
    <w:name w:val="Huisstijl-Introductietekst"/>
    <w:basedOn w:val="Huisstijl-Kleur"/>
    <w:qFormat/>
    <w:rsid w:val="002C6619"/>
    <w:pPr>
      <w:tabs>
        <w:tab w:val="left" w:pos="660"/>
      </w:tabs>
      <w:spacing w:line="320" w:lineRule="atLeast"/>
      <w:ind w:left="680"/>
    </w:pPr>
    <w:rPr>
      <w:sz w:val="23"/>
    </w:rPr>
  </w:style>
  <w:style w:type="table" w:customStyle="1" w:styleId="Lichtearcering-accent11">
    <w:name w:val="Lichte arcering - accent 11"/>
    <w:basedOn w:val="Standaardtabel"/>
    <w:uiPriority w:val="60"/>
    <w:rsid w:val="002C6619"/>
    <w:pPr>
      <w:spacing w:after="0" w:line="240" w:lineRule="auto"/>
    </w:pPr>
    <w:rPr>
      <w:rFonts w:eastAsiaTheme="minorEastAsia"/>
      <w:color w:val="0F4761" w:themeColor="accent1" w:themeShade="BF"/>
      <w:kern w:val="0"/>
      <w:sz w:val="22"/>
      <w:szCs w:val="22"/>
      <w:lang w:eastAsia="nl-NL"/>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character" w:styleId="Verwijzingopmerking">
    <w:name w:val="annotation reference"/>
    <w:basedOn w:val="Standaardalinea-lettertype"/>
    <w:uiPriority w:val="99"/>
    <w:unhideWhenUsed/>
    <w:rsid w:val="002C6619"/>
    <w:rPr>
      <w:sz w:val="16"/>
      <w:szCs w:val="16"/>
    </w:rPr>
  </w:style>
  <w:style w:type="paragraph" w:styleId="Tekstopmerking">
    <w:name w:val="annotation text"/>
    <w:basedOn w:val="Standaard"/>
    <w:link w:val="TekstopmerkingChar"/>
    <w:unhideWhenUsed/>
    <w:rsid w:val="002C6619"/>
    <w:pPr>
      <w:spacing w:after="0" w:line="240" w:lineRule="auto"/>
    </w:pPr>
    <w:rPr>
      <w:rFonts w:ascii="Arial" w:hAnsi="Arial"/>
      <w:sz w:val="20"/>
    </w:rPr>
  </w:style>
  <w:style w:type="character" w:customStyle="1" w:styleId="TekstopmerkingChar">
    <w:name w:val="Tekst opmerking Char"/>
    <w:basedOn w:val="Standaardalinea-lettertype"/>
    <w:link w:val="Tekstopmerking"/>
    <w:rsid w:val="002C6619"/>
    <w:rPr>
      <w:rFonts w:ascii="Arial" w:eastAsia="Times New Roman" w:hAnsi="Arial" w:cs="Times New Roman"/>
      <w:kern w:val="0"/>
      <w:sz w:val="20"/>
      <w:szCs w:val="20"/>
      <w:lang w:eastAsia="nl-NL"/>
      <w14:ligatures w14:val="none"/>
    </w:rPr>
  </w:style>
  <w:style w:type="paragraph" w:styleId="Onderwerpvanopmerking">
    <w:name w:val="annotation subject"/>
    <w:basedOn w:val="Tekstopmerking"/>
    <w:next w:val="Tekstopmerking"/>
    <w:link w:val="OnderwerpvanopmerkingChar"/>
    <w:semiHidden/>
    <w:unhideWhenUsed/>
    <w:rsid w:val="002C6619"/>
    <w:rPr>
      <w:b/>
      <w:bCs/>
    </w:rPr>
  </w:style>
  <w:style w:type="character" w:customStyle="1" w:styleId="OnderwerpvanopmerkingChar">
    <w:name w:val="Onderwerp van opmerking Char"/>
    <w:basedOn w:val="TekstopmerkingChar"/>
    <w:link w:val="Onderwerpvanopmerking"/>
    <w:semiHidden/>
    <w:rsid w:val="002C6619"/>
    <w:rPr>
      <w:rFonts w:ascii="Arial" w:eastAsia="Times New Roman" w:hAnsi="Arial" w:cs="Times New Roman"/>
      <w:b/>
      <w:bCs/>
      <w:kern w:val="0"/>
      <w:sz w:val="20"/>
      <w:szCs w:val="20"/>
      <w:lang w:eastAsia="nl-NL"/>
      <w14:ligatures w14:val="none"/>
    </w:rPr>
  </w:style>
  <w:style w:type="paragraph" w:customStyle="1" w:styleId="Alinea0">
    <w:name w:val="Alinea 0"/>
    <w:basedOn w:val="Standaard"/>
    <w:link w:val="Alinea0Char"/>
    <w:rsid w:val="002C6619"/>
    <w:pPr>
      <w:widowControl w:val="0"/>
      <w:overflowPunct w:val="0"/>
      <w:autoSpaceDE w:val="0"/>
      <w:autoSpaceDN w:val="0"/>
      <w:adjustRightInd w:val="0"/>
      <w:spacing w:after="0" w:line="240" w:lineRule="auto"/>
      <w:ind w:left="1134"/>
      <w:textAlignment w:val="baseline"/>
    </w:pPr>
    <w:rPr>
      <w:rFonts w:ascii="Arial" w:hAnsi="Arial"/>
      <w:sz w:val="20"/>
      <w:lang w:val="nl" w:eastAsia="x-none"/>
    </w:rPr>
  </w:style>
  <w:style w:type="character" w:customStyle="1" w:styleId="Alinea0Char">
    <w:name w:val="Alinea 0 Char"/>
    <w:link w:val="Alinea0"/>
    <w:rsid w:val="002C6619"/>
    <w:rPr>
      <w:rFonts w:ascii="Arial" w:eastAsia="Times New Roman" w:hAnsi="Arial" w:cs="Times New Roman"/>
      <w:kern w:val="0"/>
      <w:sz w:val="20"/>
      <w:szCs w:val="20"/>
      <w:lang w:val="nl" w:eastAsia="x-none"/>
      <w14:ligatures w14:val="none"/>
    </w:rPr>
  </w:style>
  <w:style w:type="paragraph" w:customStyle="1" w:styleId="Opsomming3">
    <w:name w:val="Opsomming 3"/>
    <w:basedOn w:val="Standaard"/>
    <w:qFormat/>
    <w:rsid w:val="002C6619"/>
    <w:pPr>
      <w:widowControl w:val="0"/>
      <w:numPr>
        <w:ilvl w:val="1"/>
        <w:numId w:val="5"/>
      </w:numPr>
      <w:tabs>
        <w:tab w:val="left" w:pos="1985"/>
      </w:tabs>
      <w:overflowPunct w:val="0"/>
      <w:autoSpaceDE w:val="0"/>
      <w:autoSpaceDN w:val="0"/>
      <w:adjustRightInd w:val="0"/>
      <w:spacing w:after="0" w:line="240" w:lineRule="auto"/>
      <w:textAlignment w:val="baseline"/>
    </w:pPr>
    <w:rPr>
      <w:rFonts w:ascii="Arial" w:hAnsi="Arial" w:cs="Arial"/>
      <w:sz w:val="20"/>
    </w:rPr>
  </w:style>
  <w:style w:type="paragraph" w:customStyle="1" w:styleId="Opsomming1genummerd">
    <w:name w:val="Opsomming 1 genummerd"/>
    <w:basedOn w:val="Standaard"/>
    <w:qFormat/>
    <w:rsid w:val="002C6619"/>
    <w:pPr>
      <w:widowControl w:val="0"/>
      <w:numPr>
        <w:numId w:val="6"/>
      </w:numPr>
      <w:tabs>
        <w:tab w:val="left" w:pos="1560"/>
      </w:tabs>
      <w:overflowPunct w:val="0"/>
      <w:autoSpaceDE w:val="0"/>
      <w:autoSpaceDN w:val="0"/>
      <w:adjustRightInd w:val="0"/>
      <w:spacing w:after="0" w:line="240" w:lineRule="auto"/>
      <w:textAlignment w:val="baseline"/>
    </w:pPr>
    <w:rPr>
      <w:rFonts w:ascii="Arial" w:hAnsi="Arial" w:cs="Arial"/>
      <w:sz w:val="20"/>
    </w:rPr>
  </w:style>
  <w:style w:type="character" w:styleId="GevolgdeHyperlink">
    <w:name w:val="FollowedHyperlink"/>
    <w:basedOn w:val="Standaardalinea-lettertype"/>
    <w:semiHidden/>
    <w:unhideWhenUsed/>
    <w:rsid w:val="002C6619"/>
    <w:rPr>
      <w:color w:val="96607D" w:themeColor="followedHyperlink"/>
      <w:u w:val="single"/>
    </w:rPr>
  </w:style>
  <w:style w:type="paragraph" w:customStyle="1" w:styleId="Alinea1">
    <w:name w:val="Alinea 1"/>
    <w:basedOn w:val="Standaard"/>
    <w:qFormat/>
    <w:rsid w:val="002C6619"/>
    <w:pPr>
      <w:keepLines/>
      <w:overflowPunct w:val="0"/>
      <w:autoSpaceDE w:val="0"/>
      <w:autoSpaceDN w:val="0"/>
      <w:adjustRightInd w:val="0"/>
      <w:spacing w:after="0" w:line="240" w:lineRule="auto"/>
      <w:ind w:left="1559"/>
      <w:textAlignment w:val="baseline"/>
    </w:pPr>
    <w:rPr>
      <w:rFonts w:ascii="Arial" w:hAnsi="Arial" w:cs="Arial"/>
      <w:sz w:val="20"/>
      <w:lang w:val="nl"/>
    </w:rPr>
  </w:style>
  <w:style w:type="table" w:customStyle="1" w:styleId="Tabelraster1">
    <w:name w:val="Tabelraster1"/>
    <w:basedOn w:val="Standaardtabel"/>
    <w:next w:val="Tabelraster"/>
    <w:rsid w:val="002C6619"/>
    <w:pPr>
      <w:spacing w:after="0" w:line="250" w:lineRule="atLeast"/>
    </w:pPr>
    <w:rPr>
      <w:rFonts w:ascii="Arial" w:eastAsia="Times New Roman" w:hAnsi="Arial" w:cs="Times New Roman"/>
      <w:kern w:val="0"/>
      <w:sz w:val="18"/>
      <w:szCs w:val="20"/>
      <w:lang w:eastAsia="nl-NL"/>
      <w14:ligatures w14:val="none"/>
    </w:rPr>
    <w:tblPr>
      <w:tblStyleRowBandSize w:val="1"/>
      <w:tblCellMar>
        <w:top w:w="113" w:type="dxa"/>
        <w:left w:w="79" w:type="dxa"/>
        <w:bottom w:w="113" w:type="dxa"/>
        <w:right w:w="79" w:type="dxa"/>
      </w:tblCellMar>
    </w:tblPr>
    <w:tblStylePr w:type="firstRow">
      <w:pPr>
        <w:wordWrap/>
        <w:spacing w:line="250" w:lineRule="atLeast"/>
      </w:pPr>
      <w:rPr>
        <w:rFonts w:ascii="Arial" w:hAnsi="Arial" w:cs="Arial" w:hint="default"/>
        <w:color w:val="FFFFFF" w:themeColor="background1"/>
        <w:sz w:val="18"/>
        <w:szCs w:val="18"/>
      </w:rPr>
      <w:tblPr/>
      <w:tcPr>
        <w:shd w:val="clear" w:color="auto" w:fill="00314E"/>
      </w:tcPr>
    </w:tblStylePr>
    <w:tblStylePr w:type="band1Horz">
      <w:pPr>
        <w:wordWrap/>
        <w:spacing w:line="250" w:lineRule="atLeast"/>
      </w:pPr>
      <w:rPr>
        <w:rFonts w:ascii="Arial" w:hAnsi="Arial" w:cs="Arial" w:hint="default"/>
        <w:sz w:val="18"/>
        <w:szCs w:val="18"/>
      </w:rPr>
      <w:tblPr/>
      <w:tcPr>
        <w:shd w:val="clear" w:color="auto" w:fill="EBECFC"/>
      </w:tcPr>
    </w:tblStylePr>
    <w:tblStylePr w:type="band2Horz">
      <w:pPr>
        <w:wordWrap/>
        <w:spacing w:line="250" w:lineRule="atLeast"/>
      </w:pPr>
      <w:rPr>
        <w:rFonts w:ascii="Arial" w:hAnsi="Arial" w:cs="Arial" w:hint="default"/>
        <w:sz w:val="18"/>
        <w:szCs w:val="18"/>
      </w:rPr>
      <w:tblPr/>
      <w:tcPr>
        <w:shd w:val="clear" w:color="auto" w:fill="BDE4F7"/>
      </w:tcPr>
    </w:tblStylePr>
  </w:style>
  <w:style w:type="character" w:customStyle="1" w:styleId="GeenafstandChar">
    <w:name w:val="Geen afstand Char"/>
    <w:basedOn w:val="Standaardalinea-lettertype"/>
    <w:link w:val="Geenafstand"/>
    <w:uiPriority w:val="1"/>
    <w:rsid w:val="002C6619"/>
    <w:rPr>
      <w:rFonts w:eastAsia="Times New Roman" w:cs="Times New Roman"/>
      <w:kern w:val="0"/>
      <w:sz w:val="20"/>
      <w:szCs w:val="20"/>
      <w:lang w:eastAsia="nl-NL"/>
      <w14:ligatures w14:val="none"/>
    </w:rPr>
  </w:style>
  <w:style w:type="paragraph" w:customStyle="1" w:styleId="Default">
    <w:name w:val="Default"/>
    <w:rsid w:val="002C6619"/>
    <w:pPr>
      <w:widowControl w:val="0"/>
      <w:autoSpaceDE w:val="0"/>
      <w:autoSpaceDN w:val="0"/>
      <w:adjustRightInd w:val="0"/>
      <w:spacing w:after="0" w:line="240" w:lineRule="auto"/>
    </w:pPr>
    <w:rPr>
      <w:rFonts w:ascii="Tahoma" w:eastAsia="Times New Roman" w:hAnsi="Tahoma" w:cs="Tahoma"/>
      <w:color w:val="000000"/>
      <w:kern w:val="0"/>
      <w:lang w:val="en-US" w:eastAsia="nl-NL"/>
      <w14:ligatures w14:val="none"/>
    </w:rPr>
  </w:style>
  <w:style w:type="table" w:customStyle="1" w:styleId="Tabelraster2">
    <w:name w:val="Tabelraster2"/>
    <w:basedOn w:val="Standaardtabel"/>
    <w:next w:val="Tabelraster"/>
    <w:uiPriority w:val="39"/>
    <w:rsid w:val="002C6619"/>
    <w:pPr>
      <w:spacing w:after="0" w:line="250" w:lineRule="atLeast"/>
    </w:pPr>
    <w:rPr>
      <w:rFonts w:ascii="Arial" w:eastAsia="Times New Roman" w:hAnsi="Arial" w:cs="Times New Roman"/>
      <w:kern w:val="0"/>
      <w:sz w:val="18"/>
      <w:szCs w:val="20"/>
      <w:lang w:eastAsia="nl-NL"/>
      <w14:ligatures w14:val="none"/>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paragraph" w:styleId="Revisie">
    <w:name w:val="Revision"/>
    <w:hidden/>
    <w:uiPriority w:val="99"/>
    <w:semiHidden/>
    <w:rsid w:val="002C6619"/>
    <w:pPr>
      <w:spacing w:after="0" w:line="240" w:lineRule="auto"/>
    </w:pPr>
    <w:rPr>
      <w:rFonts w:ascii="Arial" w:eastAsia="Times New Roman" w:hAnsi="Arial" w:cs="Times New Roman"/>
      <w:kern w:val="0"/>
      <w:sz w:val="20"/>
      <w:szCs w:val="20"/>
      <w:lang w:eastAsia="nl-NL"/>
      <w14:ligatures w14:val="none"/>
    </w:rPr>
  </w:style>
  <w:style w:type="paragraph" w:styleId="Inhopg5">
    <w:name w:val="toc 5"/>
    <w:basedOn w:val="Standaard"/>
    <w:next w:val="Standaard"/>
    <w:autoRedefine/>
    <w:uiPriority w:val="39"/>
    <w:unhideWhenUsed/>
    <w:rsid w:val="002C6619"/>
    <w:pPr>
      <w:spacing w:after="100"/>
      <w:ind w:left="880"/>
    </w:pPr>
    <w:rPr>
      <w:rFonts w:eastAsiaTheme="minorEastAsia" w:cstheme="minorBidi"/>
      <w:szCs w:val="22"/>
    </w:rPr>
  </w:style>
  <w:style w:type="paragraph" w:styleId="Inhopg6">
    <w:name w:val="toc 6"/>
    <w:basedOn w:val="Standaard"/>
    <w:next w:val="Standaard"/>
    <w:autoRedefine/>
    <w:uiPriority w:val="39"/>
    <w:unhideWhenUsed/>
    <w:rsid w:val="002C6619"/>
    <w:pPr>
      <w:spacing w:after="100"/>
      <w:ind w:left="1100"/>
    </w:pPr>
    <w:rPr>
      <w:rFonts w:eastAsiaTheme="minorEastAsia" w:cstheme="minorBidi"/>
      <w:szCs w:val="22"/>
    </w:rPr>
  </w:style>
  <w:style w:type="paragraph" w:styleId="Inhopg7">
    <w:name w:val="toc 7"/>
    <w:basedOn w:val="Standaard"/>
    <w:next w:val="Standaard"/>
    <w:autoRedefine/>
    <w:uiPriority w:val="39"/>
    <w:unhideWhenUsed/>
    <w:rsid w:val="002C6619"/>
    <w:pPr>
      <w:spacing w:after="100"/>
      <w:ind w:left="1320"/>
    </w:pPr>
    <w:rPr>
      <w:rFonts w:eastAsiaTheme="minorEastAsia" w:cstheme="minorBidi"/>
      <w:szCs w:val="22"/>
    </w:rPr>
  </w:style>
  <w:style w:type="paragraph" w:styleId="Inhopg8">
    <w:name w:val="toc 8"/>
    <w:basedOn w:val="Standaard"/>
    <w:next w:val="Standaard"/>
    <w:autoRedefine/>
    <w:uiPriority w:val="39"/>
    <w:unhideWhenUsed/>
    <w:rsid w:val="002C6619"/>
    <w:pPr>
      <w:spacing w:after="100"/>
      <w:ind w:left="1540"/>
    </w:pPr>
    <w:rPr>
      <w:rFonts w:eastAsiaTheme="minorEastAsia" w:cstheme="minorBidi"/>
      <w:szCs w:val="22"/>
    </w:rPr>
  </w:style>
  <w:style w:type="paragraph" w:styleId="Inhopg9">
    <w:name w:val="toc 9"/>
    <w:basedOn w:val="Standaard"/>
    <w:next w:val="Standaard"/>
    <w:autoRedefine/>
    <w:uiPriority w:val="39"/>
    <w:unhideWhenUsed/>
    <w:rsid w:val="002C6619"/>
    <w:pPr>
      <w:spacing w:after="100"/>
      <w:ind w:left="1760"/>
    </w:pPr>
    <w:rPr>
      <w:rFonts w:eastAsiaTheme="minorEastAsia" w:cstheme="minorBidi"/>
      <w:szCs w:val="22"/>
    </w:rPr>
  </w:style>
  <w:style w:type="character" w:customStyle="1" w:styleId="LijstalineaChar">
    <w:name w:val="Lijstalinea Char"/>
    <w:aliases w:val="Lijstalinea niv 1 Char"/>
    <w:basedOn w:val="Standaardalinea-lettertype"/>
    <w:link w:val="Lijstalinea"/>
    <w:uiPriority w:val="34"/>
    <w:locked/>
    <w:rsid w:val="002C6619"/>
  </w:style>
  <w:style w:type="character" w:customStyle="1" w:styleId="apple-converted-space">
    <w:name w:val="apple-converted-space"/>
    <w:basedOn w:val="Standaardalinea-lettertype"/>
    <w:rsid w:val="002C6619"/>
  </w:style>
  <w:style w:type="paragraph" w:customStyle="1" w:styleId="broodtekst">
    <w:name w:val="broodtekst"/>
    <w:basedOn w:val="Standaard"/>
    <w:link w:val="broodtekstChar"/>
    <w:rsid w:val="002C6619"/>
    <w:pPr>
      <w:tabs>
        <w:tab w:val="left" w:pos="227"/>
        <w:tab w:val="left" w:pos="454"/>
        <w:tab w:val="left" w:pos="680"/>
      </w:tabs>
      <w:autoSpaceDE w:val="0"/>
      <w:autoSpaceDN w:val="0"/>
      <w:adjustRightInd w:val="0"/>
      <w:spacing w:after="0" w:line="240" w:lineRule="atLeast"/>
    </w:pPr>
    <w:rPr>
      <w:rFonts w:ascii="Verdana" w:eastAsia="MS Mincho" w:hAnsi="Verdana"/>
      <w:sz w:val="18"/>
      <w:szCs w:val="18"/>
    </w:rPr>
  </w:style>
  <w:style w:type="character" w:customStyle="1" w:styleId="broodtekstChar">
    <w:name w:val="broodtekst Char"/>
    <w:link w:val="broodtekst"/>
    <w:rsid w:val="002C6619"/>
    <w:rPr>
      <w:rFonts w:ascii="Verdana" w:eastAsia="MS Mincho" w:hAnsi="Verdana" w:cs="Times New Roman"/>
      <w:kern w:val="0"/>
      <w:sz w:val="18"/>
      <w:szCs w:val="18"/>
      <w:lang w:eastAsia="nl-NL"/>
      <w14:ligatures w14:val="none"/>
    </w:rPr>
  </w:style>
  <w:style w:type="paragraph" w:customStyle="1" w:styleId="opsommingsvinkUit">
    <w:name w:val="opsommingsvink_Uit"/>
    <w:basedOn w:val="broodtekst"/>
    <w:rsid w:val="002C6619"/>
    <w:pPr>
      <w:widowControl w:val="0"/>
      <w:numPr>
        <w:numId w:val="7"/>
      </w:numPr>
      <w:tabs>
        <w:tab w:val="clear" w:pos="0"/>
        <w:tab w:val="clear" w:pos="227"/>
        <w:tab w:val="clear" w:pos="680"/>
        <w:tab w:val="num" w:pos="360"/>
        <w:tab w:val="left" w:pos="907"/>
        <w:tab w:val="left" w:pos="1361"/>
        <w:tab w:val="left" w:pos="1814"/>
        <w:tab w:val="left" w:pos="2268"/>
        <w:tab w:val="left" w:pos="2722"/>
        <w:tab w:val="left" w:pos="3175"/>
        <w:tab w:val="left" w:pos="3629"/>
        <w:tab w:val="left" w:pos="4082"/>
      </w:tabs>
      <w:ind w:left="0" w:firstLine="0"/>
    </w:pPr>
    <w:rPr>
      <w:szCs w:val="24"/>
    </w:rPr>
  </w:style>
  <w:style w:type="paragraph" w:customStyle="1" w:styleId="broodtekst-bold">
    <w:name w:val="broodtekst-bold"/>
    <w:basedOn w:val="broodtekst"/>
    <w:link w:val="broodtekst-boldChar"/>
    <w:rsid w:val="002C6619"/>
    <w:rPr>
      <w:b/>
    </w:rPr>
  </w:style>
  <w:style w:type="character" w:customStyle="1" w:styleId="broodtekst-boldChar">
    <w:name w:val="broodtekst-bold Char"/>
    <w:link w:val="broodtekst-bold"/>
    <w:rsid w:val="002C6619"/>
    <w:rPr>
      <w:rFonts w:ascii="Verdana" w:eastAsia="MS Mincho" w:hAnsi="Verdana" w:cs="Times New Roman"/>
      <w:b/>
      <w:kern w:val="0"/>
      <w:sz w:val="18"/>
      <w:szCs w:val="18"/>
      <w:lang w:eastAsia="nl-NL"/>
      <w14:ligatures w14:val="none"/>
    </w:rPr>
  </w:style>
  <w:style w:type="paragraph" w:customStyle="1" w:styleId="opsomming-streepjesjustitie">
    <w:name w:val="opsomming-streepjes_justitie"/>
    <w:basedOn w:val="broodtekst"/>
    <w:rsid w:val="002C6619"/>
    <w:pPr>
      <w:numPr>
        <w:numId w:val="8"/>
      </w:numPr>
      <w:tabs>
        <w:tab w:val="clear" w:pos="0"/>
        <w:tab w:val="clear" w:pos="227"/>
        <w:tab w:val="clear" w:pos="680"/>
        <w:tab w:val="num" w:pos="360"/>
        <w:tab w:val="left" w:pos="907"/>
        <w:tab w:val="left" w:pos="1361"/>
        <w:tab w:val="left" w:pos="1814"/>
        <w:tab w:val="left" w:pos="2268"/>
        <w:tab w:val="left" w:pos="2722"/>
        <w:tab w:val="left" w:pos="3175"/>
        <w:tab w:val="left" w:pos="3629"/>
        <w:tab w:val="left" w:pos="4082"/>
        <w:tab w:val="left" w:pos="4536"/>
      </w:tabs>
      <w:ind w:left="0" w:firstLine="0"/>
    </w:pPr>
  </w:style>
  <w:style w:type="paragraph" w:customStyle="1" w:styleId="opsommingsvinkAan">
    <w:name w:val="opsommingsvink_Aan"/>
    <w:basedOn w:val="broodtekst"/>
    <w:rsid w:val="002C6619"/>
    <w:pPr>
      <w:widowControl w:val="0"/>
      <w:numPr>
        <w:numId w:val="9"/>
      </w:numPr>
      <w:tabs>
        <w:tab w:val="clear" w:pos="0"/>
        <w:tab w:val="clear" w:pos="227"/>
        <w:tab w:val="clear" w:pos="680"/>
        <w:tab w:val="num" w:pos="360"/>
        <w:tab w:val="left" w:pos="907"/>
        <w:tab w:val="left" w:pos="1361"/>
        <w:tab w:val="num" w:pos="1492"/>
        <w:tab w:val="left" w:pos="1814"/>
        <w:tab w:val="left" w:pos="2268"/>
        <w:tab w:val="left" w:pos="2722"/>
        <w:tab w:val="left" w:pos="3175"/>
        <w:tab w:val="left" w:pos="3629"/>
        <w:tab w:val="left" w:pos="4082"/>
      </w:tabs>
      <w:ind w:left="0" w:firstLine="0"/>
    </w:pPr>
    <w:rPr>
      <w:szCs w:val="24"/>
    </w:rPr>
  </w:style>
  <w:style w:type="paragraph" w:customStyle="1" w:styleId="opsomming-cijfersjustitie">
    <w:name w:val="opsomming-cijfers_justitie"/>
    <w:basedOn w:val="broodtekst"/>
    <w:rsid w:val="002C6619"/>
    <w:pPr>
      <w:numPr>
        <w:numId w:val="10"/>
      </w:numPr>
      <w:tabs>
        <w:tab w:val="clear" w:pos="0"/>
        <w:tab w:val="clear" w:pos="227"/>
        <w:tab w:val="clear" w:pos="680"/>
        <w:tab w:val="num" w:pos="360"/>
        <w:tab w:val="left" w:pos="907"/>
        <w:tab w:val="left" w:pos="1361"/>
        <w:tab w:val="left" w:pos="1814"/>
        <w:tab w:val="left" w:pos="2268"/>
        <w:tab w:val="left" w:pos="2722"/>
        <w:tab w:val="left" w:pos="3175"/>
        <w:tab w:val="left" w:pos="3629"/>
        <w:tab w:val="left" w:pos="4082"/>
      </w:tabs>
      <w:ind w:left="0" w:firstLine="0"/>
    </w:pPr>
  </w:style>
  <w:style w:type="character" w:customStyle="1" w:styleId="normaltextrun1">
    <w:name w:val="normaltextrun1"/>
    <w:basedOn w:val="Standaardalinea-lettertype"/>
    <w:rsid w:val="002C6619"/>
  </w:style>
  <w:style w:type="character" w:customStyle="1" w:styleId="Onopgelostemelding1">
    <w:name w:val="Onopgeloste melding1"/>
    <w:basedOn w:val="Standaardalinea-lettertype"/>
    <w:uiPriority w:val="99"/>
    <w:semiHidden/>
    <w:unhideWhenUsed/>
    <w:rsid w:val="002C6619"/>
    <w:rPr>
      <w:color w:val="605E5C"/>
      <w:shd w:val="clear" w:color="auto" w:fill="E1DFDD"/>
    </w:rPr>
  </w:style>
  <w:style w:type="character" w:customStyle="1" w:styleId="normaltextrun">
    <w:name w:val="normaltextrun"/>
    <w:basedOn w:val="Standaardalinea-lettertype"/>
    <w:rsid w:val="002C6619"/>
  </w:style>
  <w:style w:type="character" w:customStyle="1" w:styleId="eop">
    <w:name w:val="eop"/>
    <w:basedOn w:val="Standaardalinea-lettertype"/>
    <w:rsid w:val="002C6619"/>
  </w:style>
  <w:style w:type="paragraph" w:customStyle="1" w:styleId="xmsonormal">
    <w:name w:val="x_msonormal"/>
    <w:basedOn w:val="Standaard"/>
    <w:rsid w:val="002C6619"/>
    <w:pPr>
      <w:spacing w:after="0" w:line="240" w:lineRule="auto"/>
    </w:pPr>
    <w:rPr>
      <w:rFonts w:ascii="Calibri" w:eastAsiaTheme="minorHAnsi" w:hAnsi="Calibri" w:cs="Calibri"/>
      <w:szCs w:val="22"/>
    </w:rPr>
  </w:style>
  <w:style w:type="paragraph" w:customStyle="1" w:styleId="paragraph">
    <w:name w:val="paragraph"/>
    <w:basedOn w:val="Standaard"/>
    <w:rsid w:val="002C6619"/>
    <w:pPr>
      <w:spacing w:before="100" w:beforeAutospacing="1" w:after="100" w:afterAutospacing="1" w:line="240" w:lineRule="auto"/>
    </w:pPr>
    <w:rPr>
      <w:rFonts w:ascii="Times New Roman" w:hAnsi="Times New Roman"/>
      <w:sz w:val="24"/>
      <w:szCs w:val="24"/>
    </w:rPr>
  </w:style>
  <w:style w:type="character" w:customStyle="1" w:styleId="spellingerror">
    <w:name w:val="spellingerror"/>
    <w:basedOn w:val="Standaardalinea-lettertype"/>
    <w:rsid w:val="002C6619"/>
  </w:style>
  <w:style w:type="character" w:customStyle="1" w:styleId="scxw252313412">
    <w:name w:val="scxw252313412"/>
    <w:basedOn w:val="Standaardalinea-lettertype"/>
    <w:rsid w:val="002C6619"/>
  </w:style>
  <w:style w:type="character" w:customStyle="1" w:styleId="findhit">
    <w:name w:val="findhit"/>
    <w:basedOn w:val="Standaardalinea-lettertype"/>
    <w:rsid w:val="002C6619"/>
  </w:style>
  <w:style w:type="character" w:styleId="Onopgelostemelding">
    <w:name w:val="Unresolved Mention"/>
    <w:basedOn w:val="Standaardalinea-lettertype"/>
    <w:uiPriority w:val="99"/>
    <w:semiHidden/>
    <w:unhideWhenUsed/>
    <w:rsid w:val="002C6619"/>
    <w:rPr>
      <w:color w:val="605E5C"/>
      <w:shd w:val="clear" w:color="auto" w:fill="E1DFDD"/>
    </w:rPr>
  </w:style>
  <w:style w:type="numbering" w:customStyle="1" w:styleId="Huisstijl-Opsomming1">
    <w:name w:val="Huisstijl-Opsomming1"/>
    <w:basedOn w:val="Geenlijst"/>
    <w:rsid w:val="002C6619"/>
  </w:style>
  <w:style w:type="paragraph" w:styleId="Plattetekstinspringen2">
    <w:name w:val="Body Text Indent 2"/>
    <w:basedOn w:val="Standaard"/>
    <w:link w:val="Plattetekstinspringen2Char"/>
    <w:rsid w:val="002C6619"/>
    <w:pPr>
      <w:tabs>
        <w:tab w:val="left" w:pos="-5940"/>
        <w:tab w:val="left" w:pos="-1070"/>
        <w:tab w:val="left" w:pos="-848"/>
        <w:tab w:val="left" w:pos="57"/>
        <w:tab w:val="left" w:pos="142"/>
        <w:tab w:val="left" w:pos="284"/>
        <w:tab w:val="left" w:pos="511"/>
        <w:tab w:val="left" w:pos="851"/>
        <w:tab w:val="left" w:pos="900"/>
        <w:tab w:val="left" w:pos="1132"/>
        <w:tab w:val="left" w:pos="1417"/>
        <w:tab w:val="left" w:pos="1706"/>
        <w:tab w:val="left" w:pos="1983"/>
        <w:tab w:val="left" w:pos="2133"/>
        <w:tab w:val="left" w:pos="2419"/>
        <w:tab w:val="left" w:pos="2549"/>
        <w:tab w:val="left" w:pos="3115"/>
        <w:tab w:val="left" w:pos="3681"/>
        <w:tab w:val="left" w:pos="4247"/>
        <w:tab w:val="center" w:pos="4536"/>
        <w:tab w:val="left" w:pos="4813"/>
        <w:tab w:val="left" w:pos="5101"/>
        <w:tab w:val="left" w:pos="5379"/>
        <w:tab w:val="left" w:pos="5668"/>
        <w:tab w:val="left" w:pos="5945"/>
        <w:tab w:val="left" w:pos="6123"/>
        <w:tab w:val="left" w:pos="6511"/>
        <w:tab w:val="left" w:pos="6693"/>
        <w:tab w:val="left" w:pos="7077"/>
        <w:tab w:val="left" w:pos="7643"/>
        <w:tab w:val="left" w:pos="8209"/>
        <w:tab w:val="left" w:pos="8775"/>
        <w:tab w:val="right" w:pos="9072"/>
      </w:tabs>
      <w:autoSpaceDE w:val="0"/>
      <w:autoSpaceDN w:val="0"/>
      <w:adjustRightInd w:val="0"/>
      <w:spacing w:after="0" w:line="312" w:lineRule="auto"/>
      <w:ind w:left="1410" w:hanging="1410"/>
    </w:pPr>
    <w:rPr>
      <w:rFonts w:ascii="Arial" w:hAnsi="Arial" w:cs="Arial"/>
      <w:sz w:val="20"/>
    </w:rPr>
  </w:style>
  <w:style w:type="character" w:customStyle="1" w:styleId="Plattetekstinspringen2Char">
    <w:name w:val="Platte tekst inspringen 2 Char"/>
    <w:basedOn w:val="Standaardalinea-lettertype"/>
    <w:link w:val="Plattetekstinspringen2"/>
    <w:rsid w:val="002C6619"/>
    <w:rPr>
      <w:rFonts w:ascii="Arial" w:eastAsia="Times New Roman" w:hAnsi="Arial" w:cs="Arial"/>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528C4D1953746FB8729E5AA3644FAB5"/>
        <w:category>
          <w:name w:val="Algemeen"/>
          <w:gallery w:val="placeholder"/>
        </w:category>
        <w:types>
          <w:type w:val="bbPlcHdr"/>
        </w:types>
        <w:behaviors>
          <w:behavior w:val="content"/>
        </w:behaviors>
        <w:guid w:val="{B9DA432E-327A-483A-B5E1-3F62F2052FE8}"/>
      </w:docPartPr>
      <w:docPartBody>
        <w:p w:rsidR="00000000" w:rsidRDefault="00E21717" w:rsidP="00E21717">
          <w:pPr>
            <w:pStyle w:val="4528C4D1953746FB8729E5AA3644FAB5"/>
          </w:pPr>
          <w:r w:rsidRPr="005250BE">
            <w:rPr>
              <w:rStyle w:val="Tekstvantijdelijkeaanduiding"/>
            </w:rPr>
            <w:t>[Titel]</w:t>
          </w:r>
        </w:p>
      </w:docPartBody>
    </w:docPart>
    <w:docPart>
      <w:docPartPr>
        <w:name w:val="5F065F8BB46B476AAD49DAC892C4795E"/>
        <w:category>
          <w:name w:val="Algemeen"/>
          <w:gallery w:val="placeholder"/>
        </w:category>
        <w:types>
          <w:type w:val="bbPlcHdr"/>
        </w:types>
        <w:behaviors>
          <w:behavior w:val="content"/>
        </w:behaviors>
        <w:guid w:val="{EA429C11-C567-4956-9CC9-F50A06597594}"/>
      </w:docPartPr>
      <w:docPartBody>
        <w:p w:rsidR="00000000" w:rsidRDefault="00E21717" w:rsidP="00E21717">
          <w:pPr>
            <w:pStyle w:val="5F065F8BB46B476AAD49DAC892C4795E"/>
          </w:pPr>
          <w:r w:rsidRPr="005250BE">
            <w:rPr>
              <w:rStyle w:val="Tekstvantijdelijkeaanduiding"/>
            </w:rPr>
            <w:t>[Onderwerp]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717"/>
    <w:rsid w:val="006059FA"/>
    <w:rsid w:val="008050AF"/>
    <w:rsid w:val="00E2171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21717"/>
    <w:rPr>
      <w:color w:val="808080"/>
    </w:rPr>
  </w:style>
  <w:style w:type="paragraph" w:customStyle="1" w:styleId="4528C4D1953746FB8729E5AA3644FAB5">
    <w:name w:val="4528C4D1953746FB8729E5AA3644FAB5"/>
    <w:rsid w:val="00E21717"/>
  </w:style>
  <w:style w:type="paragraph" w:customStyle="1" w:styleId="5F065F8BB46B476AAD49DAC892C4795E">
    <w:name w:val="5F065F8BB46B476AAD49DAC892C4795E"/>
    <w:rsid w:val="00E217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F44A4E402CBA4AACA8627ED726F613" ma:contentTypeVersion="16" ma:contentTypeDescription="Create a new document." ma:contentTypeScope="" ma:versionID="d69b702810abb539a93195c7367ee296">
  <xsd:schema xmlns:xsd="http://www.w3.org/2001/XMLSchema" xmlns:xs="http://www.w3.org/2001/XMLSchema" xmlns:p="http://schemas.microsoft.com/office/2006/metadata/properties" xmlns:ns2="cbd3bae5-e73c-4076-a642-9af29c9668c0" xmlns:ns3="68c1f446-36e2-43d7-a883-fa568f1b9428" targetNamespace="http://schemas.microsoft.com/office/2006/metadata/properties" ma:root="true" ma:fieldsID="1fd3389aff7c08a4ea982d23c9c27331" ns2:_="" ns3:_="">
    <xsd:import namespace="cbd3bae5-e73c-4076-a642-9af29c9668c0"/>
    <xsd:import namespace="68c1f446-36e2-43d7-a883-fa568f1b94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Datum"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d3bae5-e73c-4076-a642-9af29c9668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6e59f97-8716-482a-af95-ec27c6471f0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Datum" ma:index="19" nillable="true" ma:displayName="Datum" ma:format="DateOnly" ma:internalName="Datum">
      <xsd:simpleType>
        <xsd:restriction base="dms:DateTim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c1f446-36e2-43d7-a883-fa568f1b94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89c2a31-75b3-44bc-8b19-18f6e13871ef}" ma:internalName="TaxCatchAll" ma:showField="CatchAllData" ma:web="68c1f446-36e2-43d7-a883-fa568f1b942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d3bae5-e73c-4076-a642-9af29c9668c0">
      <Terms xmlns="http://schemas.microsoft.com/office/infopath/2007/PartnerControls"/>
    </lcf76f155ced4ddcb4097134ff3c332f>
    <TaxCatchAll xmlns="68c1f446-36e2-43d7-a883-fa568f1b9428" xsi:nil="true"/>
    <Datum xmlns="cbd3bae5-e73c-4076-a642-9af29c9668c0" xsi:nil="true"/>
  </documentManagement>
</p:properties>
</file>

<file path=customXml/itemProps1.xml><?xml version="1.0" encoding="utf-8"?>
<ds:datastoreItem xmlns:ds="http://schemas.openxmlformats.org/officeDocument/2006/customXml" ds:itemID="{0B4790AD-8163-48EB-B543-81622A2B5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d3bae5-e73c-4076-a642-9af29c9668c0"/>
    <ds:schemaRef ds:uri="68c1f446-36e2-43d7-a883-fa568f1b94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F28BE-3219-4057-B752-1DFE55D8AE0B}">
  <ds:schemaRefs>
    <ds:schemaRef ds:uri="http://schemas.microsoft.com/sharepoint/v3/contenttype/forms"/>
  </ds:schemaRefs>
</ds:datastoreItem>
</file>

<file path=customXml/itemProps3.xml><?xml version="1.0" encoding="utf-8"?>
<ds:datastoreItem xmlns:ds="http://schemas.openxmlformats.org/officeDocument/2006/customXml" ds:itemID="{18061588-FBF4-45E6-A9DC-F69ACC27F3B1}">
  <ds:schemaRefs>
    <ds:schemaRef ds:uri="http://schemas.microsoft.com/office/2006/metadata/properties"/>
    <ds:schemaRef ds:uri="http://schemas.microsoft.com/office/infopath/2007/PartnerControls"/>
    <ds:schemaRef ds:uri="cbd3bae5-e73c-4076-a642-9af29c9668c0"/>
    <ds:schemaRef ds:uri="68c1f446-36e2-43d7-a883-fa568f1b9428"/>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1177</Words>
  <Characters>6474</Characters>
  <Application>Microsoft Office Word</Application>
  <DocSecurity>0</DocSecurity>
  <Lines>53</Lines>
  <Paragraphs>15</Paragraphs>
  <ScaleCrop>false</ScaleCrop>
  <Company>Brandweer Amsterdam-Amstelland</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Bijlagen EUOA Uitrukkleding 2024</dc:title>
  <dc:subject>Bewerkbare variant</dc:subject>
  <dc:creator>Nieuwenhuizen, Thijs</dc:creator>
  <cp:keywords/>
  <dc:description/>
  <cp:lastModifiedBy>Nieuwenhuizen, Thijs</cp:lastModifiedBy>
  <cp:revision>2</cp:revision>
  <dcterms:created xsi:type="dcterms:W3CDTF">2024-10-07T16:47:00Z</dcterms:created>
  <dcterms:modified xsi:type="dcterms:W3CDTF">2024-10-07T16:56:00Z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0x0101007FF44A4E402CBA4AACA8627ED726F613</vt:lpwstr>
  </property>
  <property fmtid="{D5CDD505-2E9C-101B-9397-08002B2CF9AE}" pid="3" name="MediaServiceImageTags">
    <vt:lpwstr/>
  </property>
</Properties>
</file>